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17ECA86">
      <w:pPr>
        <w:pStyle w:val="5"/>
        <w:spacing w:before="61" w:line="285" w:lineRule="auto"/>
        <w:ind w:left="1805" w:right="1562" w:firstLine="314"/>
      </w:pPr>
      <w:r>
        <w:t>ВСЕРОССИЙСКАЯ ОЛИМПИАДА ШКОЛЬНИКОВ ПО</w:t>
      </w:r>
      <w:r>
        <w:rPr>
          <w:spacing w:val="-10"/>
        </w:rPr>
        <w:t xml:space="preserve"> </w:t>
      </w:r>
      <w:r>
        <w:t>ОСНОВАМ</w:t>
      </w:r>
      <w:r>
        <w:rPr>
          <w:spacing w:val="-7"/>
        </w:rPr>
        <w:t xml:space="preserve"> </w:t>
      </w:r>
      <w:r>
        <w:t>БЕЗОПАСНОСТИ</w:t>
      </w:r>
      <w:r>
        <w:rPr>
          <w:spacing w:val="-6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ЗАЩИТЫ</w:t>
      </w:r>
      <w:r>
        <w:rPr>
          <w:spacing w:val="-7"/>
        </w:rPr>
        <w:t xml:space="preserve"> </w:t>
      </w:r>
      <w:r>
        <w:t>РОДИНЫ</w:t>
      </w:r>
    </w:p>
    <w:p w14:paraId="4772A271">
      <w:pPr>
        <w:pStyle w:val="5"/>
        <w:spacing w:line="319" w:lineRule="exact"/>
        <w:ind w:left="182" w:right="2"/>
        <w:jc w:val="center"/>
      </w:pPr>
      <w:r>
        <w:t>в</w:t>
      </w:r>
      <w:r>
        <w:rPr>
          <w:spacing w:val="-5"/>
        </w:rPr>
        <w:t xml:space="preserve"> </w:t>
      </w:r>
      <w:r>
        <w:t>202</w:t>
      </w:r>
      <w:r>
        <w:rPr>
          <w:rFonts w:hint="default"/>
          <w:lang w:val="ru-RU"/>
        </w:rPr>
        <w:t>5</w:t>
      </w:r>
      <w:r>
        <w:t>–202</w:t>
      </w:r>
      <w:r>
        <w:rPr>
          <w:rFonts w:hint="default"/>
          <w:lang w:val="ru-RU"/>
        </w:rPr>
        <w:t>6</w:t>
      </w:r>
      <w:bookmarkStart w:id="0" w:name="_GoBack"/>
      <w:bookmarkEnd w:id="0"/>
      <w:r>
        <w:rPr>
          <w:spacing w:val="-3"/>
        </w:rPr>
        <w:t xml:space="preserve"> </w:t>
      </w:r>
      <w:r>
        <w:t>уч.</w:t>
      </w:r>
      <w:r>
        <w:rPr>
          <w:spacing w:val="-3"/>
        </w:rPr>
        <w:t xml:space="preserve"> </w:t>
      </w:r>
      <w:r>
        <w:rPr>
          <w:spacing w:val="-5"/>
        </w:rPr>
        <w:t>г.</w:t>
      </w:r>
    </w:p>
    <w:p w14:paraId="5380A455">
      <w:pPr>
        <w:pStyle w:val="5"/>
        <w:spacing w:before="60"/>
        <w:ind w:left="182"/>
        <w:jc w:val="center"/>
      </w:pPr>
      <w:r>
        <w:t>ШКОЛЬНЫЙ</w:t>
      </w:r>
      <w:r>
        <w:rPr>
          <w:spacing w:val="-6"/>
        </w:rPr>
        <w:t xml:space="preserve"> </w:t>
      </w:r>
      <w:r>
        <w:t>ЭТАП.</w:t>
      </w:r>
      <w:r>
        <w:rPr>
          <w:spacing w:val="-6"/>
        </w:rPr>
        <w:t xml:space="preserve"> </w:t>
      </w:r>
      <w:r>
        <w:t>9-11</w:t>
      </w:r>
      <w:r>
        <w:rPr>
          <w:spacing w:val="-6"/>
        </w:rPr>
        <w:t xml:space="preserve"> </w:t>
      </w:r>
      <w:r>
        <w:rPr>
          <w:spacing w:val="-2"/>
        </w:rPr>
        <w:t>КЛАССЫ.</w:t>
      </w:r>
    </w:p>
    <w:p w14:paraId="3790EE93">
      <w:pPr>
        <w:pStyle w:val="5"/>
        <w:spacing w:before="242"/>
        <w:ind w:left="0"/>
      </w:pPr>
    </w:p>
    <w:p w14:paraId="7EE1DBB8">
      <w:pPr>
        <w:pStyle w:val="2"/>
        <w:ind w:left="176" w:firstLine="0"/>
        <w:jc w:val="center"/>
      </w:pPr>
      <w:r>
        <w:t>БЛАНК</w:t>
      </w:r>
      <w:r>
        <w:rPr>
          <w:spacing w:val="-7"/>
        </w:rPr>
        <w:t xml:space="preserve"> </w:t>
      </w:r>
      <w:r>
        <w:rPr>
          <w:spacing w:val="-2"/>
        </w:rPr>
        <w:t>ЗАДАНИЙ</w:t>
      </w:r>
    </w:p>
    <w:p w14:paraId="6DAC373A">
      <w:pPr>
        <w:spacing w:before="119"/>
        <w:ind w:left="182" w:right="179" w:firstLine="0"/>
        <w:jc w:val="center"/>
        <w:rPr>
          <w:b/>
          <w:sz w:val="28"/>
        </w:rPr>
      </w:pPr>
      <w:r>
        <w:rPr>
          <w:b/>
          <w:sz w:val="28"/>
        </w:rPr>
        <w:t>Время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выполнения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45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минут.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Максимальное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кол-во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баллов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–</w:t>
      </w:r>
      <w:r>
        <w:rPr>
          <w:b/>
          <w:spacing w:val="-5"/>
          <w:sz w:val="28"/>
        </w:rPr>
        <w:t xml:space="preserve"> 61.</w:t>
      </w:r>
    </w:p>
    <w:p w14:paraId="457B3C67">
      <w:pPr>
        <w:pStyle w:val="5"/>
        <w:spacing w:before="264" w:line="288" w:lineRule="auto"/>
        <w:ind w:left="182" w:right="180"/>
        <w:jc w:val="center"/>
      </w:pPr>
      <w:r>
        <w:rPr>
          <w:b/>
        </w:rPr>
        <w:t>Задание</w:t>
      </w:r>
      <w:r>
        <w:rPr>
          <w:b/>
          <w:spacing w:val="-3"/>
        </w:rPr>
        <w:t xml:space="preserve"> </w:t>
      </w:r>
      <w:r>
        <w:rPr>
          <w:b/>
        </w:rPr>
        <w:t>1.</w:t>
      </w:r>
      <w:r>
        <w:rPr>
          <w:b/>
          <w:spacing w:val="-3"/>
        </w:rPr>
        <w:t xml:space="preserve"> </w:t>
      </w:r>
      <w:r>
        <w:rPr>
          <w:b/>
        </w:rPr>
        <w:t>(10</w:t>
      </w:r>
      <w:r>
        <w:rPr>
          <w:b/>
          <w:spacing w:val="-6"/>
        </w:rPr>
        <w:t xml:space="preserve"> </w:t>
      </w:r>
      <w:r>
        <w:rPr>
          <w:b/>
        </w:rPr>
        <w:t>баллов)</w:t>
      </w:r>
      <w:r>
        <w:rPr>
          <w:b/>
          <w:spacing w:val="-2"/>
        </w:rPr>
        <w:t xml:space="preserve"> </w:t>
      </w:r>
      <w:r>
        <w:t>Установите</w:t>
      </w:r>
      <w:r>
        <w:rPr>
          <w:spacing w:val="-4"/>
        </w:rPr>
        <w:t xml:space="preserve"> </w:t>
      </w:r>
      <w:r>
        <w:t>соответствие</w:t>
      </w:r>
      <w:r>
        <w:rPr>
          <w:spacing w:val="-3"/>
        </w:rPr>
        <w:t xml:space="preserve"> </w:t>
      </w:r>
      <w:r>
        <w:t>между</w:t>
      </w:r>
      <w:r>
        <w:rPr>
          <w:spacing w:val="-2"/>
        </w:rPr>
        <w:t xml:space="preserve"> </w:t>
      </w:r>
      <w:r>
        <w:t>видом</w:t>
      </w:r>
      <w:r>
        <w:rPr>
          <w:spacing w:val="-3"/>
        </w:rPr>
        <w:t xml:space="preserve"> </w:t>
      </w:r>
      <w:r>
        <w:t>травмы</w:t>
      </w:r>
      <w:r>
        <w:rPr>
          <w:spacing w:val="-6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(или) состоянием пострадавшего и изображением оптимального положения тела.</w:t>
      </w:r>
    </w:p>
    <w:p w14:paraId="1A12F133">
      <w:pPr>
        <w:spacing w:before="0"/>
        <w:ind w:left="182" w:right="178" w:firstLine="0"/>
        <w:jc w:val="center"/>
        <w:rPr>
          <w:b/>
          <w:i/>
          <w:sz w:val="28"/>
        </w:rPr>
      </w:pPr>
      <w:r>
        <w:rPr>
          <w:b/>
          <w:i/>
          <w:sz w:val="28"/>
        </w:rPr>
        <w:t>За</w:t>
      </w:r>
      <w:r>
        <w:rPr>
          <w:b/>
          <w:i/>
          <w:spacing w:val="-8"/>
          <w:sz w:val="28"/>
        </w:rPr>
        <w:t xml:space="preserve"> </w:t>
      </w:r>
      <w:r>
        <w:rPr>
          <w:b/>
          <w:i/>
          <w:sz w:val="28"/>
        </w:rPr>
        <w:t>каждое</w:t>
      </w:r>
      <w:r>
        <w:rPr>
          <w:b/>
          <w:i/>
          <w:spacing w:val="-7"/>
          <w:sz w:val="28"/>
        </w:rPr>
        <w:t xml:space="preserve"> </w:t>
      </w:r>
      <w:r>
        <w:rPr>
          <w:b/>
          <w:i/>
          <w:sz w:val="28"/>
        </w:rPr>
        <w:t>правильное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соотношение-2</w:t>
      </w:r>
      <w:r>
        <w:rPr>
          <w:b/>
          <w:i/>
          <w:spacing w:val="-7"/>
          <w:sz w:val="28"/>
        </w:rPr>
        <w:t xml:space="preserve"> </w:t>
      </w:r>
      <w:r>
        <w:rPr>
          <w:b/>
          <w:i/>
          <w:spacing w:val="-2"/>
          <w:sz w:val="28"/>
        </w:rPr>
        <w:t>балла.</w:t>
      </w:r>
    </w:p>
    <w:p w14:paraId="47F0D404">
      <w:pPr>
        <w:pStyle w:val="5"/>
        <w:spacing w:before="7"/>
        <w:ind w:left="0"/>
        <w:rPr>
          <w:b/>
          <w:i/>
          <w:sz w:val="5"/>
        </w:rPr>
      </w:pPr>
    </w:p>
    <w:tbl>
      <w:tblPr>
        <w:tblStyle w:val="4"/>
        <w:tblW w:w="0" w:type="auto"/>
        <w:tblInd w:w="22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924"/>
        <w:gridCol w:w="2273"/>
        <w:gridCol w:w="924"/>
        <w:gridCol w:w="6337"/>
      </w:tblGrid>
      <w:tr w14:paraId="3034109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1166" w:hRule="atLeast"/>
        </w:trPr>
        <w:tc>
          <w:tcPr>
            <w:tcW w:w="3197" w:type="dxa"/>
            <w:gridSpan w:val="2"/>
          </w:tcPr>
          <w:p w14:paraId="39789A35">
            <w:pPr>
              <w:pStyle w:val="8"/>
              <w:spacing w:before="2"/>
              <w:ind w:left="11"/>
              <w:jc w:val="center"/>
              <w:rPr>
                <w:b/>
                <w:sz w:val="26"/>
              </w:rPr>
            </w:pPr>
            <w:r>
              <w:rPr>
                <w:b/>
                <w:sz w:val="26"/>
              </w:rPr>
              <w:t>Вид</w:t>
            </w:r>
            <w:r>
              <w:rPr>
                <w:b/>
                <w:spacing w:val="-14"/>
                <w:sz w:val="26"/>
              </w:rPr>
              <w:t xml:space="preserve"> </w:t>
            </w:r>
            <w:r>
              <w:rPr>
                <w:b/>
                <w:sz w:val="26"/>
              </w:rPr>
              <w:t>травмы</w:t>
            </w:r>
            <w:r>
              <w:rPr>
                <w:b/>
                <w:spacing w:val="-14"/>
                <w:sz w:val="26"/>
              </w:rPr>
              <w:t xml:space="preserve"> </w:t>
            </w:r>
            <w:r>
              <w:rPr>
                <w:b/>
                <w:sz w:val="26"/>
              </w:rPr>
              <w:t>и</w:t>
            </w:r>
            <w:r>
              <w:rPr>
                <w:b/>
                <w:spacing w:val="-14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(или) </w:t>
            </w:r>
            <w:r>
              <w:rPr>
                <w:b/>
                <w:spacing w:val="-2"/>
                <w:sz w:val="26"/>
              </w:rPr>
              <w:t>состояние</w:t>
            </w:r>
          </w:p>
          <w:p w14:paraId="6D3223DC">
            <w:pPr>
              <w:pStyle w:val="8"/>
              <w:spacing w:line="299" w:lineRule="exact"/>
              <w:ind w:left="11" w:right="7"/>
              <w:jc w:val="center"/>
              <w:rPr>
                <w:b/>
                <w:sz w:val="26"/>
              </w:rPr>
            </w:pPr>
            <w:r>
              <w:rPr>
                <w:b/>
                <w:spacing w:val="-2"/>
                <w:sz w:val="26"/>
              </w:rPr>
              <w:t>пострадавшего</w:t>
            </w:r>
          </w:p>
        </w:tc>
        <w:tc>
          <w:tcPr>
            <w:tcW w:w="7261" w:type="dxa"/>
            <w:gridSpan w:val="2"/>
          </w:tcPr>
          <w:p w14:paraId="16964B3A">
            <w:pPr>
              <w:pStyle w:val="8"/>
              <w:spacing w:before="2"/>
              <w:ind w:left="2741" w:right="1008" w:hanging="1724"/>
              <w:rPr>
                <w:b/>
                <w:sz w:val="26"/>
              </w:rPr>
            </w:pPr>
            <w:r>
              <w:rPr>
                <w:b/>
                <w:sz w:val="26"/>
              </w:rPr>
              <w:t>Изображение</w:t>
            </w:r>
            <w:r>
              <w:rPr>
                <w:b/>
                <w:spacing w:val="-17"/>
                <w:sz w:val="26"/>
              </w:rPr>
              <w:t xml:space="preserve"> </w:t>
            </w:r>
            <w:r>
              <w:rPr>
                <w:b/>
                <w:sz w:val="26"/>
              </w:rPr>
              <w:t>оптимального</w:t>
            </w:r>
            <w:r>
              <w:rPr>
                <w:b/>
                <w:spacing w:val="-16"/>
                <w:sz w:val="26"/>
              </w:rPr>
              <w:t xml:space="preserve"> </w:t>
            </w:r>
            <w:r>
              <w:rPr>
                <w:b/>
                <w:sz w:val="26"/>
              </w:rPr>
              <w:t>положения</w:t>
            </w:r>
            <w:r>
              <w:rPr>
                <w:b/>
                <w:spacing w:val="-16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тела </w:t>
            </w:r>
            <w:r>
              <w:rPr>
                <w:b/>
                <w:spacing w:val="-2"/>
                <w:sz w:val="26"/>
              </w:rPr>
              <w:t>пострадавшего</w:t>
            </w:r>
          </w:p>
        </w:tc>
      </w:tr>
      <w:tr w14:paraId="3482BE1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75" w:hRule="atLeast"/>
        </w:trPr>
        <w:tc>
          <w:tcPr>
            <w:tcW w:w="924" w:type="dxa"/>
          </w:tcPr>
          <w:p w14:paraId="5F09F900">
            <w:pPr>
              <w:pStyle w:val="8"/>
              <w:spacing w:line="298" w:lineRule="exact"/>
              <w:ind w:left="10" w:right="3"/>
              <w:jc w:val="center"/>
              <w:rPr>
                <w:b/>
                <w:sz w:val="26"/>
              </w:rPr>
            </w:pPr>
            <w:r>
              <w:rPr>
                <w:b/>
                <w:spacing w:val="-10"/>
                <w:sz w:val="26"/>
              </w:rPr>
              <w:t>1</w:t>
            </w:r>
          </w:p>
        </w:tc>
        <w:tc>
          <w:tcPr>
            <w:tcW w:w="2273" w:type="dxa"/>
          </w:tcPr>
          <w:p w14:paraId="3CA6C27B">
            <w:pPr>
              <w:pStyle w:val="8"/>
              <w:spacing w:before="2"/>
              <w:ind w:left="108" w:right="76"/>
              <w:rPr>
                <w:sz w:val="26"/>
              </w:rPr>
            </w:pPr>
            <w:r>
              <w:rPr>
                <w:sz w:val="26"/>
              </w:rPr>
              <w:t>Травма груди, пострадавший</w:t>
            </w:r>
            <w:r>
              <w:rPr>
                <w:spacing w:val="-17"/>
                <w:sz w:val="26"/>
              </w:rPr>
              <w:t xml:space="preserve"> </w:t>
            </w:r>
            <w:r>
              <w:rPr>
                <w:sz w:val="26"/>
              </w:rPr>
              <w:t xml:space="preserve">без </w:t>
            </w:r>
            <w:r>
              <w:rPr>
                <w:spacing w:val="-2"/>
                <w:sz w:val="26"/>
              </w:rPr>
              <w:t>сознания</w:t>
            </w:r>
          </w:p>
        </w:tc>
        <w:tc>
          <w:tcPr>
            <w:tcW w:w="924" w:type="dxa"/>
          </w:tcPr>
          <w:p w14:paraId="4709964C">
            <w:pPr>
              <w:pStyle w:val="8"/>
              <w:spacing w:line="298" w:lineRule="exact"/>
              <w:ind w:left="10" w:right="2"/>
              <w:jc w:val="center"/>
              <w:rPr>
                <w:b/>
                <w:sz w:val="26"/>
              </w:rPr>
            </w:pPr>
            <w:r>
              <w:rPr>
                <w:b/>
                <w:spacing w:val="-10"/>
                <w:sz w:val="26"/>
              </w:rPr>
              <w:t>А</w:t>
            </w:r>
          </w:p>
        </w:tc>
        <w:tc>
          <w:tcPr>
            <w:tcW w:w="6337" w:type="dxa"/>
          </w:tcPr>
          <w:p w14:paraId="4BE4C651">
            <w:pPr>
              <w:pStyle w:val="8"/>
              <w:ind w:left="1667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890395" cy="778510"/>
                  <wp:effectExtent l="0" t="0" r="0" b="0"/>
                  <wp:docPr id="1" name="Imag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 1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0509" cy="7787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4E71D6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373" w:hRule="atLeast"/>
        </w:trPr>
        <w:tc>
          <w:tcPr>
            <w:tcW w:w="924" w:type="dxa"/>
          </w:tcPr>
          <w:p w14:paraId="68888BDC">
            <w:pPr>
              <w:pStyle w:val="8"/>
              <w:spacing w:before="2"/>
              <w:ind w:left="10" w:right="3"/>
              <w:jc w:val="center"/>
              <w:rPr>
                <w:b/>
                <w:sz w:val="26"/>
              </w:rPr>
            </w:pPr>
            <w:r>
              <w:rPr>
                <w:b/>
                <w:spacing w:val="-10"/>
                <w:sz w:val="26"/>
              </w:rPr>
              <w:t>2</w:t>
            </w:r>
          </w:p>
        </w:tc>
        <w:tc>
          <w:tcPr>
            <w:tcW w:w="2273" w:type="dxa"/>
          </w:tcPr>
          <w:p w14:paraId="0BC57D67">
            <w:pPr>
              <w:pStyle w:val="8"/>
              <w:spacing w:before="2"/>
              <w:ind w:left="108" w:right="76"/>
              <w:rPr>
                <w:sz w:val="26"/>
              </w:rPr>
            </w:pPr>
            <w:r>
              <w:rPr>
                <w:spacing w:val="-2"/>
                <w:sz w:val="26"/>
              </w:rPr>
              <w:t xml:space="preserve">Большая кровопотеря, травматический </w:t>
            </w:r>
            <w:r>
              <w:rPr>
                <w:spacing w:val="-4"/>
                <w:sz w:val="26"/>
              </w:rPr>
              <w:t xml:space="preserve">шок, </w:t>
            </w:r>
            <w:r>
              <w:rPr>
                <w:sz w:val="26"/>
              </w:rPr>
              <w:t>пострадавший</w:t>
            </w:r>
            <w:r>
              <w:rPr>
                <w:spacing w:val="-17"/>
                <w:sz w:val="26"/>
              </w:rPr>
              <w:t xml:space="preserve"> </w:t>
            </w:r>
            <w:r>
              <w:rPr>
                <w:sz w:val="26"/>
              </w:rPr>
              <w:t xml:space="preserve">в </w:t>
            </w:r>
            <w:r>
              <w:rPr>
                <w:spacing w:val="-2"/>
                <w:sz w:val="26"/>
              </w:rPr>
              <w:t>сознании</w:t>
            </w:r>
          </w:p>
        </w:tc>
        <w:tc>
          <w:tcPr>
            <w:tcW w:w="924" w:type="dxa"/>
          </w:tcPr>
          <w:p w14:paraId="1BEEC2AF">
            <w:pPr>
              <w:pStyle w:val="8"/>
              <w:spacing w:before="2"/>
              <w:ind w:left="10" w:right="3"/>
              <w:jc w:val="center"/>
              <w:rPr>
                <w:b/>
                <w:sz w:val="26"/>
              </w:rPr>
            </w:pPr>
            <w:r>
              <w:rPr>
                <w:b/>
                <w:spacing w:val="-10"/>
                <w:sz w:val="26"/>
              </w:rPr>
              <w:t>Б</w:t>
            </w:r>
          </w:p>
        </w:tc>
        <w:tc>
          <w:tcPr>
            <w:tcW w:w="6337" w:type="dxa"/>
          </w:tcPr>
          <w:p w14:paraId="0C62CEE2">
            <w:pPr>
              <w:pStyle w:val="8"/>
              <w:ind w:left="1559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048510" cy="817245"/>
                  <wp:effectExtent l="0" t="0" r="0" b="0"/>
                  <wp:docPr id="2" name="Imag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 2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8846" cy="817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120FA9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75" w:hRule="atLeast"/>
        </w:trPr>
        <w:tc>
          <w:tcPr>
            <w:tcW w:w="924" w:type="dxa"/>
          </w:tcPr>
          <w:p w14:paraId="7E35ACED">
            <w:pPr>
              <w:pStyle w:val="8"/>
              <w:spacing w:line="298" w:lineRule="exact"/>
              <w:ind w:left="10" w:right="3"/>
              <w:jc w:val="center"/>
              <w:rPr>
                <w:b/>
                <w:sz w:val="26"/>
              </w:rPr>
            </w:pPr>
            <w:r>
              <w:rPr>
                <w:b/>
                <w:spacing w:val="-10"/>
                <w:sz w:val="26"/>
              </w:rPr>
              <w:t>3</w:t>
            </w:r>
          </w:p>
        </w:tc>
        <w:tc>
          <w:tcPr>
            <w:tcW w:w="2273" w:type="dxa"/>
          </w:tcPr>
          <w:p w14:paraId="64FB8D16">
            <w:pPr>
              <w:pStyle w:val="8"/>
              <w:spacing w:before="2" w:line="298" w:lineRule="exact"/>
              <w:ind w:left="108"/>
              <w:rPr>
                <w:sz w:val="26"/>
              </w:rPr>
            </w:pPr>
            <w:r>
              <w:rPr>
                <w:spacing w:val="-2"/>
                <w:sz w:val="26"/>
              </w:rPr>
              <w:t>Затруднение</w:t>
            </w:r>
          </w:p>
          <w:p w14:paraId="5A3BED67">
            <w:pPr>
              <w:pStyle w:val="8"/>
              <w:ind w:left="108" w:right="76"/>
              <w:rPr>
                <w:sz w:val="26"/>
              </w:rPr>
            </w:pPr>
            <w:r>
              <w:rPr>
                <w:spacing w:val="-2"/>
                <w:sz w:val="26"/>
              </w:rPr>
              <w:t>дыхания,</w:t>
            </w:r>
            <w:r>
              <w:rPr>
                <w:spacing w:val="-15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 xml:space="preserve">одышка, </w:t>
            </w:r>
            <w:r>
              <w:rPr>
                <w:sz w:val="26"/>
              </w:rPr>
              <w:t xml:space="preserve">пострадавший в </w:t>
            </w:r>
            <w:r>
              <w:rPr>
                <w:spacing w:val="-2"/>
                <w:sz w:val="26"/>
              </w:rPr>
              <w:t>сознании</w:t>
            </w:r>
          </w:p>
        </w:tc>
        <w:tc>
          <w:tcPr>
            <w:tcW w:w="924" w:type="dxa"/>
          </w:tcPr>
          <w:p w14:paraId="4C1B7DE4">
            <w:pPr>
              <w:pStyle w:val="8"/>
              <w:spacing w:line="298" w:lineRule="exact"/>
              <w:ind w:left="10" w:right="2"/>
              <w:jc w:val="center"/>
              <w:rPr>
                <w:b/>
                <w:sz w:val="26"/>
              </w:rPr>
            </w:pPr>
            <w:r>
              <w:rPr>
                <w:b/>
                <w:spacing w:val="-10"/>
                <w:sz w:val="26"/>
              </w:rPr>
              <w:t>В</w:t>
            </w:r>
          </w:p>
        </w:tc>
        <w:tc>
          <w:tcPr>
            <w:tcW w:w="6337" w:type="dxa"/>
          </w:tcPr>
          <w:p w14:paraId="48E3ECA3">
            <w:pPr>
              <w:pStyle w:val="8"/>
              <w:ind w:left="1442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780540" cy="1031875"/>
                  <wp:effectExtent l="0" t="0" r="0" b="0"/>
                  <wp:docPr id="3" name="Imag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0774" cy="10321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7A88D2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76" w:hRule="atLeast"/>
        </w:trPr>
        <w:tc>
          <w:tcPr>
            <w:tcW w:w="924" w:type="dxa"/>
          </w:tcPr>
          <w:p w14:paraId="1C892C8F">
            <w:pPr>
              <w:pStyle w:val="8"/>
              <w:spacing w:line="298" w:lineRule="exact"/>
              <w:ind w:left="10" w:right="3"/>
              <w:jc w:val="center"/>
              <w:rPr>
                <w:b/>
                <w:sz w:val="26"/>
              </w:rPr>
            </w:pPr>
            <w:r>
              <w:rPr>
                <w:b/>
                <w:spacing w:val="-10"/>
                <w:sz w:val="26"/>
              </w:rPr>
              <w:t>4</w:t>
            </w:r>
          </w:p>
        </w:tc>
        <w:tc>
          <w:tcPr>
            <w:tcW w:w="2273" w:type="dxa"/>
          </w:tcPr>
          <w:p w14:paraId="5A6B9E0E">
            <w:pPr>
              <w:pStyle w:val="8"/>
              <w:spacing w:before="2"/>
              <w:ind w:left="108" w:right="365"/>
              <w:jc w:val="both"/>
              <w:rPr>
                <w:sz w:val="26"/>
              </w:rPr>
            </w:pPr>
            <w:r>
              <w:rPr>
                <w:sz w:val="26"/>
              </w:rPr>
              <w:t>Травма живота, пострадавший</w:t>
            </w:r>
            <w:r>
              <w:rPr>
                <w:spacing w:val="-17"/>
                <w:sz w:val="26"/>
              </w:rPr>
              <w:t xml:space="preserve"> </w:t>
            </w:r>
            <w:r>
              <w:rPr>
                <w:sz w:val="26"/>
              </w:rPr>
              <w:t xml:space="preserve">в </w:t>
            </w:r>
            <w:r>
              <w:rPr>
                <w:spacing w:val="-2"/>
                <w:sz w:val="26"/>
              </w:rPr>
              <w:t>сознании</w:t>
            </w:r>
          </w:p>
        </w:tc>
        <w:tc>
          <w:tcPr>
            <w:tcW w:w="924" w:type="dxa"/>
          </w:tcPr>
          <w:p w14:paraId="01190D48">
            <w:pPr>
              <w:pStyle w:val="8"/>
              <w:spacing w:line="298" w:lineRule="exact"/>
              <w:ind w:left="10"/>
              <w:jc w:val="center"/>
              <w:rPr>
                <w:b/>
                <w:sz w:val="26"/>
              </w:rPr>
            </w:pPr>
            <w:r>
              <w:rPr>
                <w:b/>
                <w:spacing w:val="-10"/>
                <w:sz w:val="26"/>
              </w:rPr>
              <w:t>Г</w:t>
            </w:r>
          </w:p>
        </w:tc>
        <w:tc>
          <w:tcPr>
            <w:tcW w:w="6337" w:type="dxa"/>
          </w:tcPr>
          <w:p w14:paraId="7C6F0A19">
            <w:pPr>
              <w:pStyle w:val="8"/>
              <w:ind w:left="1644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957705" cy="791845"/>
                  <wp:effectExtent l="0" t="0" r="0" b="0"/>
                  <wp:docPr id="4" name="Imag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7847" cy="7920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054B0C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373" w:hRule="atLeast"/>
        </w:trPr>
        <w:tc>
          <w:tcPr>
            <w:tcW w:w="924" w:type="dxa"/>
          </w:tcPr>
          <w:p w14:paraId="792311D2">
            <w:pPr>
              <w:pStyle w:val="8"/>
              <w:spacing w:line="298" w:lineRule="exact"/>
              <w:ind w:left="10" w:right="3"/>
              <w:jc w:val="center"/>
              <w:rPr>
                <w:b/>
                <w:sz w:val="26"/>
              </w:rPr>
            </w:pPr>
            <w:r>
              <w:rPr>
                <w:b/>
                <w:spacing w:val="-10"/>
                <w:sz w:val="26"/>
              </w:rPr>
              <w:t>5</w:t>
            </w:r>
          </w:p>
        </w:tc>
        <w:tc>
          <w:tcPr>
            <w:tcW w:w="2273" w:type="dxa"/>
          </w:tcPr>
          <w:p w14:paraId="529B1EDE">
            <w:pPr>
              <w:pStyle w:val="8"/>
              <w:spacing w:before="2"/>
              <w:ind w:left="108" w:right="76"/>
              <w:rPr>
                <w:sz w:val="26"/>
              </w:rPr>
            </w:pPr>
            <w:r>
              <w:rPr>
                <w:spacing w:val="-2"/>
                <w:sz w:val="26"/>
              </w:rPr>
              <w:t xml:space="preserve">Большая кровопотеря, травматический </w:t>
            </w:r>
            <w:r>
              <w:rPr>
                <w:spacing w:val="-4"/>
                <w:sz w:val="26"/>
              </w:rPr>
              <w:t xml:space="preserve">шок, </w:t>
            </w:r>
            <w:r>
              <w:rPr>
                <w:sz w:val="26"/>
              </w:rPr>
              <w:t>пострадавший</w:t>
            </w:r>
            <w:r>
              <w:rPr>
                <w:spacing w:val="-17"/>
                <w:sz w:val="26"/>
              </w:rPr>
              <w:t xml:space="preserve"> </w:t>
            </w:r>
            <w:r>
              <w:rPr>
                <w:sz w:val="26"/>
              </w:rPr>
              <w:t xml:space="preserve">без </w:t>
            </w:r>
            <w:r>
              <w:rPr>
                <w:spacing w:val="-2"/>
                <w:sz w:val="26"/>
              </w:rPr>
              <w:t>сознания</w:t>
            </w:r>
          </w:p>
        </w:tc>
        <w:tc>
          <w:tcPr>
            <w:tcW w:w="924" w:type="dxa"/>
          </w:tcPr>
          <w:p w14:paraId="54DBACA3">
            <w:pPr>
              <w:pStyle w:val="8"/>
              <w:spacing w:line="298" w:lineRule="exact"/>
              <w:ind w:left="10" w:right="1"/>
              <w:jc w:val="center"/>
              <w:rPr>
                <w:b/>
                <w:sz w:val="26"/>
              </w:rPr>
            </w:pPr>
            <w:r>
              <w:rPr>
                <w:b/>
                <w:spacing w:val="-10"/>
                <w:sz w:val="26"/>
              </w:rPr>
              <w:t>Д</w:t>
            </w:r>
          </w:p>
        </w:tc>
        <w:tc>
          <w:tcPr>
            <w:tcW w:w="6337" w:type="dxa"/>
          </w:tcPr>
          <w:p w14:paraId="7C0C5A42">
            <w:pPr>
              <w:pStyle w:val="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3561080" cy="1206500"/>
                  <wp:effectExtent l="0" t="0" r="0" b="0"/>
                  <wp:docPr id="5" name="Imag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61373" cy="1207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ABA6B50">
      <w:pPr>
        <w:pStyle w:val="8"/>
        <w:spacing w:after="0"/>
        <w:rPr>
          <w:sz w:val="20"/>
        </w:rPr>
        <w:sectPr>
          <w:type w:val="continuous"/>
          <w:pgSz w:w="11910" w:h="16840"/>
          <w:pgMar w:top="700" w:right="708" w:bottom="280" w:left="708" w:header="720" w:footer="720" w:gutter="0"/>
          <w:cols w:space="720" w:num="1"/>
        </w:sectPr>
      </w:pPr>
    </w:p>
    <w:p w14:paraId="7D39C933">
      <w:pPr>
        <w:spacing w:before="61"/>
        <w:ind w:left="720" w:right="0" w:firstLine="0"/>
        <w:jc w:val="left"/>
        <w:rPr>
          <w:b/>
          <w:sz w:val="28"/>
        </w:rPr>
      </w:pPr>
      <w:r>
        <w:rPr>
          <w:b/>
          <w:sz w:val="28"/>
        </w:rPr>
        <w:t>Задание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2.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(15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баллов)</w:t>
      </w:r>
      <w:r>
        <w:rPr>
          <w:b/>
          <w:spacing w:val="-4"/>
          <w:sz w:val="28"/>
        </w:rPr>
        <w:t xml:space="preserve"> </w:t>
      </w:r>
      <w:r>
        <w:rPr>
          <w:sz w:val="28"/>
        </w:rPr>
        <w:t>Определите</w:t>
      </w:r>
      <w:r>
        <w:rPr>
          <w:spacing w:val="-7"/>
          <w:sz w:val="28"/>
        </w:rPr>
        <w:t xml:space="preserve"> </w:t>
      </w:r>
      <w:r>
        <w:rPr>
          <w:sz w:val="28"/>
        </w:rPr>
        <w:t>правильный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ответ</w:t>
      </w:r>
      <w:r>
        <w:rPr>
          <w:b/>
          <w:spacing w:val="-2"/>
          <w:sz w:val="28"/>
        </w:rPr>
        <w:t>.</w:t>
      </w:r>
    </w:p>
    <w:p w14:paraId="28F2194B">
      <w:pPr>
        <w:spacing w:before="65"/>
        <w:ind w:left="720" w:right="0" w:firstLine="0"/>
        <w:jc w:val="left"/>
        <w:rPr>
          <w:b/>
          <w:i/>
          <w:sz w:val="28"/>
        </w:rPr>
      </w:pPr>
      <w:r>
        <w:rPr>
          <w:b/>
          <w:i/>
          <w:sz w:val="28"/>
        </w:rPr>
        <w:t>За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каждое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правильный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ответ-1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pacing w:val="-2"/>
          <w:sz w:val="28"/>
        </w:rPr>
        <w:t>балл.</w:t>
      </w:r>
    </w:p>
    <w:p w14:paraId="199E85C3">
      <w:pPr>
        <w:pStyle w:val="5"/>
        <w:spacing w:before="23"/>
        <w:ind w:left="0"/>
        <w:rPr>
          <w:b/>
          <w:i/>
        </w:rPr>
      </w:pPr>
    </w:p>
    <w:p w14:paraId="1CC77BB8">
      <w:pPr>
        <w:pStyle w:val="2"/>
        <w:numPr>
          <w:ilvl w:val="0"/>
          <w:numId w:val="1"/>
        </w:numPr>
        <w:tabs>
          <w:tab w:val="left" w:pos="653"/>
          <w:tab w:val="left" w:pos="655"/>
        </w:tabs>
        <w:spacing w:before="1" w:after="0" w:line="240" w:lineRule="auto"/>
        <w:ind w:left="655" w:right="431" w:hanging="361"/>
        <w:jc w:val="left"/>
      </w:pPr>
      <w:r>
        <w:t>Управлять</w:t>
      </w:r>
      <w:r>
        <w:rPr>
          <w:spacing w:val="-4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дороге</w:t>
      </w:r>
      <w:r>
        <w:rPr>
          <w:spacing w:val="-4"/>
        </w:rPr>
        <w:t xml:space="preserve"> </w:t>
      </w:r>
      <w:r>
        <w:t>велосипедом</w:t>
      </w:r>
      <w:r>
        <w:rPr>
          <w:spacing w:val="-4"/>
        </w:rPr>
        <w:t xml:space="preserve"> </w:t>
      </w:r>
      <w:r>
        <w:t>без</w:t>
      </w:r>
      <w:r>
        <w:rPr>
          <w:spacing w:val="-7"/>
        </w:rPr>
        <w:t xml:space="preserve"> </w:t>
      </w:r>
      <w:r>
        <w:t>сопровождения</w:t>
      </w:r>
      <w:r>
        <w:rPr>
          <w:spacing w:val="-6"/>
        </w:rPr>
        <w:t xml:space="preserve"> </w:t>
      </w:r>
      <w:r>
        <w:t>совершеннолетнего лица запрещается тем, кто не достиг возраста</w:t>
      </w:r>
    </w:p>
    <w:p w14:paraId="0B332506">
      <w:pPr>
        <w:pStyle w:val="5"/>
        <w:spacing w:line="321" w:lineRule="exact"/>
        <w:ind w:left="720"/>
      </w:pPr>
      <w:r>
        <w:t>А)</w:t>
      </w:r>
      <w:r>
        <w:rPr>
          <w:spacing w:val="-3"/>
        </w:rPr>
        <w:t xml:space="preserve"> </w:t>
      </w:r>
      <w:r>
        <w:t>14</w:t>
      </w:r>
      <w:r>
        <w:rPr>
          <w:spacing w:val="1"/>
        </w:rPr>
        <w:t xml:space="preserve"> </w:t>
      </w:r>
      <w:r>
        <w:rPr>
          <w:spacing w:val="-4"/>
        </w:rPr>
        <w:t>лет;</w:t>
      </w:r>
    </w:p>
    <w:p w14:paraId="6FA6B487">
      <w:pPr>
        <w:pStyle w:val="5"/>
        <w:spacing w:line="322" w:lineRule="exact"/>
        <w:ind w:left="720"/>
      </w:pPr>
      <w:r>
        <w:t>Б)</w:t>
      </w:r>
      <w:r>
        <w:rPr>
          <w:spacing w:val="-3"/>
        </w:rPr>
        <w:t xml:space="preserve"> </w:t>
      </w:r>
      <w:r>
        <w:t>15</w:t>
      </w:r>
      <w:r>
        <w:rPr>
          <w:spacing w:val="1"/>
        </w:rPr>
        <w:t xml:space="preserve"> </w:t>
      </w:r>
      <w:r>
        <w:rPr>
          <w:spacing w:val="-4"/>
        </w:rPr>
        <w:t>лет;</w:t>
      </w:r>
    </w:p>
    <w:p w14:paraId="641F5A3C">
      <w:pPr>
        <w:pStyle w:val="5"/>
        <w:spacing w:line="322" w:lineRule="exact"/>
        <w:ind w:left="720"/>
      </w:pPr>
      <w:r>
        <w:t>В)</w:t>
      </w:r>
      <w:r>
        <w:rPr>
          <w:spacing w:val="-3"/>
        </w:rPr>
        <w:t xml:space="preserve"> </w:t>
      </w:r>
      <w:r>
        <w:t>16</w:t>
      </w:r>
      <w:r>
        <w:rPr>
          <w:spacing w:val="1"/>
        </w:rPr>
        <w:t xml:space="preserve"> </w:t>
      </w:r>
      <w:r>
        <w:rPr>
          <w:spacing w:val="-4"/>
        </w:rPr>
        <w:t>лет;</w:t>
      </w:r>
    </w:p>
    <w:p w14:paraId="7C70C501">
      <w:pPr>
        <w:pStyle w:val="5"/>
        <w:ind w:left="720"/>
      </w:pPr>
      <w:r>
        <w:t>Г)</w:t>
      </w:r>
      <w:r>
        <w:rPr>
          <w:spacing w:val="-3"/>
        </w:rPr>
        <w:t xml:space="preserve"> </w:t>
      </w:r>
      <w:r>
        <w:t xml:space="preserve">18 </w:t>
      </w:r>
      <w:r>
        <w:rPr>
          <w:spacing w:val="-4"/>
        </w:rPr>
        <w:t>лет.</w:t>
      </w:r>
    </w:p>
    <w:p w14:paraId="5468628D">
      <w:pPr>
        <w:pStyle w:val="2"/>
        <w:numPr>
          <w:ilvl w:val="0"/>
          <w:numId w:val="1"/>
        </w:numPr>
        <w:tabs>
          <w:tab w:val="left" w:pos="730"/>
          <w:tab w:val="left" w:pos="732"/>
        </w:tabs>
        <w:spacing w:before="0" w:after="0" w:line="240" w:lineRule="auto"/>
        <w:ind w:left="732" w:right="351" w:hanging="361"/>
        <w:jc w:val="left"/>
        <w:rPr>
          <w:b w:val="0"/>
        </w:rPr>
      </w:pPr>
      <w:r>
        <w:t>Что</w:t>
      </w:r>
      <w:r>
        <w:rPr>
          <w:spacing w:val="-3"/>
        </w:rPr>
        <w:t xml:space="preserve"> </w:t>
      </w:r>
      <w:r>
        <w:t>означает</w:t>
      </w:r>
      <w:r>
        <w:rPr>
          <w:spacing w:val="-2"/>
        </w:rPr>
        <w:t xml:space="preserve"> </w:t>
      </w:r>
      <w:r>
        <w:t>символ</w:t>
      </w:r>
      <w:r>
        <w:rPr>
          <w:spacing w:val="-2"/>
        </w:rPr>
        <w:t xml:space="preserve"> </w:t>
      </w:r>
      <w:r>
        <w:rPr>
          <w:rFonts w:ascii="Calibri" w:hAnsi="Calibri"/>
          <w:sz w:val="44"/>
        </w:rPr>
        <w:t>F</w:t>
      </w:r>
      <w:r>
        <w:t>,</w:t>
      </w:r>
      <w:r>
        <w:rPr>
          <w:spacing w:val="-4"/>
        </w:rPr>
        <w:t xml:space="preserve"> </w:t>
      </w:r>
      <w:r>
        <w:t>используемый̆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международной̆</w:t>
      </w:r>
      <w:r>
        <w:rPr>
          <w:spacing w:val="-7"/>
        </w:rPr>
        <w:t xml:space="preserve"> </w:t>
      </w:r>
      <w:r>
        <w:t>кодовой̆</w:t>
      </w:r>
      <w:r>
        <w:rPr>
          <w:spacing w:val="-5"/>
        </w:rPr>
        <w:t xml:space="preserve"> </w:t>
      </w:r>
      <w:r>
        <w:t>таблице сигналов бедствия</w:t>
      </w:r>
    </w:p>
    <w:p w14:paraId="0D8BC973">
      <w:pPr>
        <w:pStyle w:val="5"/>
        <w:spacing w:before="2" w:line="322" w:lineRule="exact"/>
      </w:pPr>
      <w:r>
        <w:t>А)</w:t>
      </w:r>
      <w:r>
        <w:rPr>
          <w:spacing w:val="-4"/>
        </w:rPr>
        <w:t xml:space="preserve"> </w:t>
      </w:r>
      <w:r>
        <w:t>Нужны</w:t>
      </w:r>
      <w:r>
        <w:rPr>
          <w:spacing w:val="-3"/>
        </w:rPr>
        <w:t xml:space="preserve"> </w:t>
      </w:r>
      <w:r>
        <w:rPr>
          <w:spacing w:val="-2"/>
        </w:rPr>
        <w:t>медикаменты;</w:t>
      </w:r>
    </w:p>
    <w:p w14:paraId="76B01EF3">
      <w:pPr>
        <w:pStyle w:val="5"/>
        <w:ind w:right="5578"/>
      </w:pPr>
      <w:r>
        <w:t>Б)</w:t>
      </w:r>
      <w:r>
        <w:rPr>
          <w:spacing w:val="-8"/>
        </w:rPr>
        <w:t xml:space="preserve"> </w:t>
      </w:r>
      <w:r>
        <w:t>Нужны</w:t>
      </w:r>
      <w:r>
        <w:rPr>
          <w:spacing w:val="-7"/>
        </w:rPr>
        <w:t xml:space="preserve"> </w:t>
      </w:r>
      <w:r>
        <w:t>оружие</w:t>
      </w:r>
      <w:r>
        <w:rPr>
          <w:spacing w:val="-7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боеприпасы; В) Нужны компас и карты;</w:t>
      </w:r>
    </w:p>
    <w:p w14:paraId="692E1C3D">
      <w:pPr>
        <w:pStyle w:val="5"/>
      </w:pPr>
      <w:r>
        <w:t>Г)</w:t>
      </w:r>
      <w:r>
        <w:rPr>
          <w:spacing w:val="-5"/>
        </w:rPr>
        <w:t xml:space="preserve"> </w:t>
      </w:r>
      <w:r>
        <w:t>Нужны</w:t>
      </w:r>
      <w:r>
        <w:rPr>
          <w:spacing w:val="-7"/>
        </w:rPr>
        <w:t xml:space="preserve"> </w:t>
      </w:r>
      <w:r>
        <w:t>продовольствие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вода.</w:t>
      </w:r>
    </w:p>
    <w:p w14:paraId="28277590">
      <w:pPr>
        <w:pStyle w:val="2"/>
        <w:numPr>
          <w:ilvl w:val="0"/>
          <w:numId w:val="1"/>
        </w:numPr>
        <w:tabs>
          <w:tab w:val="left" w:pos="730"/>
          <w:tab w:val="left" w:pos="732"/>
        </w:tabs>
        <w:spacing w:before="320" w:after="0" w:line="240" w:lineRule="auto"/>
        <w:ind w:left="732" w:right="785" w:hanging="361"/>
        <w:jc w:val="left"/>
        <w:rPr>
          <w:b w:val="0"/>
        </w:rPr>
      </w:pPr>
      <w:r>
        <w:t>В</w:t>
      </w:r>
      <w:r>
        <w:rPr>
          <w:spacing w:val="-5"/>
        </w:rPr>
        <w:t xml:space="preserve"> </w:t>
      </w:r>
      <w:r>
        <w:t>условиях</w:t>
      </w:r>
      <w:r>
        <w:rPr>
          <w:spacing w:val="-5"/>
        </w:rPr>
        <w:t xml:space="preserve"> </w:t>
      </w:r>
      <w:r>
        <w:t>высокогорья</w:t>
      </w:r>
      <w:r>
        <w:rPr>
          <w:spacing w:val="-6"/>
        </w:rPr>
        <w:t xml:space="preserve"> </w:t>
      </w:r>
      <w:r>
        <w:t>организм</w:t>
      </w:r>
      <w:r>
        <w:rPr>
          <w:spacing w:val="-5"/>
        </w:rPr>
        <w:t xml:space="preserve"> </w:t>
      </w:r>
      <w:r>
        <w:t>человека</w:t>
      </w:r>
      <w:r>
        <w:rPr>
          <w:spacing w:val="-4"/>
        </w:rPr>
        <w:t xml:space="preserve"> </w:t>
      </w:r>
      <w:r>
        <w:t>страдает</w:t>
      </w:r>
      <w:r>
        <w:rPr>
          <w:spacing w:val="-4"/>
        </w:rPr>
        <w:t xml:space="preserve"> </w:t>
      </w:r>
      <w:r>
        <w:t>от</w:t>
      </w:r>
      <w:r>
        <w:rPr>
          <w:spacing w:val="-6"/>
        </w:rPr>
        <w:t xml:space="preserve"> </w:t>
      </w:r>
      <w:r>
        <w:t>кислородного голодания. Для того чтобы адаптироваться, организм реагирует</w:t>
      </w:r>
    </w:p>
    <w:p w14:paraId="4BD14348">
      <w:pPr>
        <w:pStyle w:val="5"/>
        <w:spacing w:before="2"/>
        <w:ind w:right="4522"/>
      </w:pPr>
      <w:r>
        <w:t>А)</w:t>
      </w:r>
      <w:r>
        <w:rPr>
          <w:spacing w:val="-11"/>
        </w:rPr>
        <w:t xml:space="preserve"> </w:t>
      </w:r>
      <w:r>
        <w:t>Увеличением</w:t>
      </w:r>
      <w:r>
        <w:rPr>
          <w:spacing w:val="-10"/>
        </w:rPr>
        <w:t xml:space="preserve"> </w:t>
      </w:r>
      <w:r>
        <w:t>количества</w:t>
      </w:r>
      <w:r>
        <w:rPr>
          <w:spacing w:val="-10"/>
        </w:rPr>
        <w:t xml:space="preserve"> </w:t>
      </w:r>
      <w:r>
        <w:t>тромбоцитов; Б) Увеличением количества эритроцитов; В) Уменьшением количества лейкоцитов; Г) Уувеличением количества лейкоцитов.</w:t>
      </w:r>
    </w:p>
    <w:p w14:paraId="30206FDB">
      <w:pPr>
        <w:pStyle w:val="2"/>
        <w:numPr>
          <w:ilvl w:val="0"/>
          <w:numId w:val="1"/>
        </w:numPr>
        <w:tabs>
          <w:tab w:val="left" w:pos="730"/>
          <w:tab w:val="left" w:pos="732"/>
        </w:tabs>
        <w:spacing w:before="320" w:after="0" w:line="240" w:lineRule="auto"/>
        <w:ind w:left="732" w:right="1638" w:hanging="361"/>
        <w:jc w:val="both"/>
        <w:rPr>
          <w:b w:val="0"/>
        </w:rPr>
      </w:pPr>
      <w:r>
        <w:t>В</w:t>
      </w:r>
      <w:r>
        <w:rPr>
          <w:spacing w:val="-5"/>
        </w:rPr>
        <w:t xml:space="preserve"> </w:t>
      </w:r>
      <w:r>
        <w:t>результате</w:t>
      </w:r>
      <w:r>
        <w:rPr>
          <w:spacing w:val="-5"/>
        </w:rPr>
        <w:t xml:space="preserve"> </w:t>
      </w:r>
      <w:r>
        <w:t>чрезвычайной̆</w:t>
      </w:r>
      <w:r>
        <w:rPr>
          <w:spacing w:val="-7"/>
        </w:rPr>
        <w:t xml:space="preserve"> </w:t>
      </w:r>
      <w:r>
        <w:t>ситуации</w:t>
      </w:r>
      <w:r>
        <w:rPr>
          <w:spacing w:val="-6"/>
        </w:rPr>
        <w:t xml:space="preserve"> </w:t>
      </w:r>
      <w:r>
        <w:t>пострадали</w:t>
      </w:r>
      <w:r>
        <w:rPr>
          <w:spacing w:val="-6"/>
        </w:rPr>
        <w:t xml:space="preserve"> </w:t>
      </w:r>
      <w:r>
        <w:t>253</w:t>
      </w:r>
      <w:r>
        <w:rPr>
          <w:spacing w:val="-4"/>
        </w:rPr>
        <w:t xml:space="preserve"> </w:t>
      </w:r>
      <w:r>
        <w:t>человека, материальный̆</w:t>
      </w:r>
      <w:r>
        <w:rPr>
          <w:spacing w:val="-2"/>
        </w:rPr>
        <w:t xml:space="preserve"> </w:t>
      </w:r>
      <w:r>
        <w:t>ущерб составил 5,8 миллионов рублей̆.</w:t>
      </w:r>
      <w:r>
        <w:rPr>
          <w:spacing w:val="-1"/>
        </w:rPr>
        <w:t xml:space="preserve"> </w:t>
      </w:r>
      <w:r>
        <w:t>Дайте ей классификацию по тяжести последствий.</w:t>
      </w:r>
    </w:p>
    <w:p w14:paraId="1FA17586">
      <w:pPr>
        <w:pStyle w:val="5"/>
        <w:spacing w:before="2"/>
        <w:ind w:right="6010"/>
      </w:pPr>
      <w:r>
        <w:t>А)</w:t>
      </w:r>
      <w:r>
        <w:rPr>
          <w:spacing w:val="-16"/>
        </w:rPr>
        <w:t xml:space="preserve"> </w:t>
      </w:r>
      <w:r>
        <w:t>Муниципального</w:t>
      </w:r>
      <w:r>
        <w:rPr>
          <w:spacing w:val="-16"/>
        </w:rPr>
        <w:t xml:space="preserve"> </w:t>
      </w:r>
      <w:r>
        <w:t>характера; Б) Регионального характера;</w:t>
      </w:r>
      <w:r>
        <w:rPr>
          <w:spacing w:val="80"/>
        </w:rPr>
        <w:t xml:space="preserve"> </w:t>
      </w:r>
      <w:r>
        <w:t>В) Федерального характера;</w:t>
      </w:r>
    </w:p>
    <w:p w14:paraId="790C56E3">
      <w:pPr>
        <w:pStyle w:val="5"/>
        <w:spacing w:line="321" w:lineRule="exact"/>
      </w:pPr>
      <w:r>
        <w:t>Г)</w:t>
      </w:r>
      <w:r>
        <w:rPr>
          <w:spacing w:val="-11"/>
        </w:rPr>
        <w:t xml:space="preserve"> </w:t>
      </w:r>
      <w:r>
        <w:t>Межмуниципального</w:t>
      </w:r>
      <w:r>
        <w:rPr>
          <w:spacing w:val="-11"/>
        </w:rPr>
        <w:t xml:space="preserve"> </w:t>
      </w:r>
      <w:r>
        <w:rPr>
          <w:spacing w:val="-2"/>
        </w:rPr>
        <w:t>характера.</w:t>
      </w:r>
    </w:p>
    <w:p w14:paraId="49793036">
      <w:pPr>
        <w:pStyle w:val="2"/>
        <w:numPr>
          <w:ilvl w:val="0"/>
          <w:numId w:val="1"/>
        </w:numPr>
        <w:tabs>
          <w:tab w:val="left" w:pos="731"/>
        </w:tabs>
        <w:spacing w:before="280" w:after="0" w:line="322" w:lineRule="exact"/>
        <w:ind w:left="731" w:right="0" w:hanging="359"/>
        <w:jc w:val="left"/>
        <w:rPr>
          <w:b w:val="0"/>
        </w:rPr>
      </w:pPr>
      <w:r>
        <w:t>Какие</w:t>
      </w:r>
      <w:r>
        <w:rPr>
          <w:spacing w:val="-9"/>
        </w:rPr>
        <w:t xml:space="preserve"> </w:t>
      </w:r>
      <w:r>
        <w:t>природные</w:t>
      </w:r>
      <w:r>
        <w:rPr>
          <w:spacing w:val="-9"/>
        </w:rPr>
        <w:t xml:space="preserve"> </w:t>
      </w:r>
      <w:r>
        <w:t>явления</w:t>
      </w:r>
      <w:r>
        <w:rPr>
          <w:spacing w:val="-8"/>
        </w:rPr>
        <w:t xml:space="preserve"> </w:t>
      </w:r>
      <w:r>
        <w:t>порождают</w:t>
      </w:r>
      <w:r>
        <w:rPr>
          <w:spacing w:val="-5"/>
        </w:rPr>
        <w:t xml:space="preserve"> </w:t>
      </w:r>
      <w:r>
        <w:rPr>
          <w:spacing w:val="-2"/>
        </w:rPr>
        <w:t>землетрясения</w:t>
      </w:r>
    </w:p>
    <w:p w14:paraId="59B055F0">
      <w:pPr>
        <w:pStyle w:val="5"/>
        <w:ind w:right="7464"/>
      </w:pPr>
      <w:r>
        <w:t>А)</w:t>
      </w:r>
      <w:r>
        <w:rPr>
          <w:spacing w:val="-18"/>
        </w:rPr>
        <w:t xml:space="preserve"> </w:t>
      </w:r>
      <w:r>
        <w:t>Геофизические; Б) Сейсмические; В) Литосферные; Г) Геологические.</w:t>
      </w:r>
    </w:p>
    <w:p w14:paraId="4BBEE302">
      <w:pPr>
        <w:pStyle w:val="5"/>
        <w:spacing w:before="1"/>
        <w:ind w:left="0"/>
      </w:pPr>
    </w:p>
    <w:p w14:paraId="0CC62D60">
      <w:pPr>
        <w:pStyle w:val="7"/>
        <w:numPr>
          <w:ilvl w:val="0"/>
          <w:numId w:val="1"/>
        </w:numPr>
        <w:tabs>
          <w:tab w:val="left" w:pos="801"/>
        </w:tabs>
        <w:spacing w:before="0" w:after="0" w:line="322" w:lineRule="exact"/>
        <w:ind w:left="801" w:right="0" w:hanging="429"/>
        <w:jc w:val="left"/>
        <w:rPr>
          <w:b/>
          <w:sz w:val="24"/>
        </w:rPr>
      </w:pPr>
      <w:r>
        <w:rPr>
          <w:b/>
          <w:sz w:val="28"/>
        </w:rPr>
        <w:t>Верны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ли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следующие</w:t>
      </w:r>
      <w:r>
        <w:rPr>
          <w:b/>
          <w:spacing w:val="-3"/>
          <w:sz w:val="28"/>
        </w:rPr>
        <w:t xml:space="preserve"> </w:t>
      </w:r>
      <w:r>
        <w:rPr>
          <w:b/>
          <w:spacing w:val="-2"/>
          <w:sz w:val="28"/>
        </w:rPr>
        <w:t>суждения?</w:t>
      </w:r>
    </w:p>
    <w:p w14:paraId="37E55537">
      <w:pPr>
        <w:spacing w:before="0"/>
        <w:ind w:left="732" w:right="0" w:firstLine="0"/>
        <w:jc w:val="left"/>
        <w:rPr>
          <w:b/>
          <w:sz w:val="28"/>
        </w:rPr>
      </w:pPr>
      <w:r>
        <w:rPr>
          <w:b/>
          <w:sz w:val="28"/>
        </w:rPr>
        <w:t>По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данным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ВОЗ,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структуре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смертности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от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неинфекционных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заболеваний: А. наибольшая доля приходится на сердечно-сосудистые заболевания</w:t>
      </w:r>
    </w:p>
    <w:p w14:paraId="26C04DAB">
      <w:pPr>
        <w:spacing w:before="2" w:line="322" w:lineRule="exact"/>
        <w:ind w:left="732" w:right="0" w:firstLine="0"/>
        <w:jc w:val="left"/>
        <w:rPr>
          <w:b/>
          <w:sz w:val="28"/>
        </w:rPr>
      </w:pPr>
      <w:r>
        <w:rPr>
          <w:b/>
          <w:sz w:val="28"/>
        </w:rPr>
        <w:t>Б.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на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втором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месте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находятся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хронические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респираторные</w:t>
      </w:r>
      <w:r>
        <w:rPr>
          <w:b/>
          <w:spacing w:val="-5"/>
          <w:sz w:val="28"/>
        </w:rPr>
        <w:t xml:space="preserve"> </w:t>
      </w:r>
      <w:r>
        <w:rPr>
          <w:b/>
          <w:spacing w:val="-2"/>
          <w:sz w:val="28"/>
        </w:rPr>
        <w:t>заболевания</w:t>
      </w:r>
    </w:p>
    <w:p w14:paraId="5B495460">
      <w:pPr>
        <w:pStyle w:val="5"/>
        <w:ind w:right="7228"/>
      </w:pPr>
      <w:r>
        <w:t>А)</w:t>
      </w:r>
      <w:r>
        <w:rPr>
          <w:spacing w:val="-11"/>
        </w:rPr>
        <w:t xml:space="preserve"> </w:t>
      </w:r>
      <w:r>
        <w:t>Верно</w:t>
      </w:r>
      <w:r>
        <w:rPr>
          <w:spacing w:val="-9"/>
        </w:rPr>
        <w:t xml:space="preserve"> </w:t>
      </w:r>
      <w:r>
        <w:t>только</w:t>
      </w:r>
      <w:r>
        <w:rPr>
          <w:spacing w:val="-13"/>
        </w:rPr>
        <w:t xml:space="preserve"> </w:t>
      </w:r>
      <w:r>
        <w:t>А; Б) Верно только Б;</w:t>
      </w:r>
    </w:p>
    <w:p w14:paraId="4AAEF839">
      <w:pPr>
        <w:pStyle w:val="5"/>
        <w:ind w:right="6587"/>
      </w:pPr>
      <w:r>
        <w:t>В) Верны оба суждения; Г)</w:t>
      </w:r>
      <w:r>
        <w:rPr>
          <w:spacing w:val="-11"/>
        </w:rPr>
        <w:t xml:space="preserve"> </w:t>
      </w:r>
      <w:r>
        <w:t>Оба</w:t>
      </w:r>
      <w:r>
        <w:rPr>
          <w:spacing w:val="-10"/>
        </w:rPr>
        <w:t xml:space="preserve"> </w:t>
      </w:r>
      <w:r>
        <w:t>суждения</w:t>
      </w:r>
      <w:r>
        <w:rPr>
          <w:spacing w:val="-10"/>
        </w:rPr>
        <w:t xml:space="preserve"> </w:t>
      </w:r>
      <w:r>
        <w:t>неверны.</w:t>
      </w:r>
    </w:p>
    <w:p w14:paraId="0B9D410D">
      <w:pPr>
        <w:pStyle w:val="5"/>
        <w:spacing w:after="0"/>
        <w:sectPr>
          <w:pgSz w:w="11910" w:h="16840"/>
          <w:pgMar w:top="640" w:right="708" w:bottom="280" w:left="708" w:header="720" w:footer="720" w:gutter="0"/>
          <w:cols w:space="720" w:num="1"/>
        </w:sectPr>
      </w:pPr>
    </w:p>
    <w:p w14:paraId="28C44E39">
      <w:pPr>
        <w:pStyle w:val="2"/>
        <w:numPr>
          <w:ilvl w:val="0"/>
          <w:numId w:val="1"/>
        </w:numPr>
        <w:tabs>
          <w:tab w:val="left" w:pos="871"/>
        </w:tabs>
        <w:spacing w:before="61" w:after="0" w:line="322" w:lineRule="exact"/>
        <w:ind w:left="871" w:right="0" w:hanging="499"/>
        <w:jc w:val="left"/>
        <w:rPr>
          <w:b w:val="0"/>
          <w:sz w:val="24"/>
        </w:rPr>
      </w:pPr>
      <w:r>
        <w:t>В</w:t>
      </w:r>
      <w:r>
        <w:rPr>
          <w:spacing w:val="-5"/>
        </w:rPr>
        <w:t xml:space="preserve"> </w:t>
      </w:r>
      <w:r>
        <w:t>первую</w:t>
      </w:r>
      <w:r>
        <w:rPr>
          <w:spacing w:val="-4"/>
        </w:rPr>
        <w:t xml:space="preserve"> </w:t>
      </w:r>
      <w:r>
        <w:t>очередь</w:t>
      </w:r>
      <w:r>
        <w:rPr>
          <w:spacing w:val="-4"/>
        </w:rPr>
        <w:t xml:space="preserve"> </w:t>
      </w:r>
      <w:r>
        <w:t>при</w:t>
      </w:r>
      <w:r>
        <w:rPr>
          <w:spacing w:val="-4"/>
        </w:rPr>
        <w:t xml:space="preserve"> </w:t>
      </w:r>
      <w:r>
        <w:t>оказании</w:t>
      </w:r>
      <w:r>
        <w:rPr>
          <w:spacing w:val="-4"/>
        </w:rPr>
        <w:t xml:space="preserve"> </w:t>
      </w:r>
      <w:r>
        <w:t>первой̆</w:t>
      </w:r>
      <w:r>
        <w:rPr>
          <w:spacing w:val="-4"/>
        </w:rPr>
        <w:t xml:space="preserve"> </w:t>
      </w:r>
      <w:r>
        <w:t>помощи</w:t>
      </w:r>
      <w:r>
        <w:rPr>
          <w:spacing w:val="-4"/>
        </w:rPr>
        <w:t xml:space="preserve"> </w:t>
      </w:r>
      <w:r>
        <w:t>подробно</w:t>
      </w:r>
      <w:r>
        <w:rPr>
          <w:spacing w:val="-5"/>
        </w:rPr>
        <w:t xml:space="preserve"> </w:t>
      </w:r>
      <w:r>
        <w:rPr>
          <w:spacing w:val="-2"/>
        </w:rPr>
        <w:t>осматривается</w:t>
      </w:r>
    </w:p>
    <w:p w14:paraId="0B7D83B3">
      <w:pPr>
        <w:pStyle w:val="5"/>
        <w:ind w:right="7840"/>
      </w:pPr>
      <w:r>
        <w:t>А)</w:t>
      </w:r>
      <w:r>
        <w:rPr>
          <w:spacing w:val="-18"/>
        </w:rPr>
        <w:t xml:space="preserve"> </w:t>
      </w:r>
      <w:r>
        <w:t>Конечности; Б) Голова;</w:t>
      </w:r>
    </w:p>
    <w:p w14:paraId="0993A164">
      <w:pPr>
        <w:pStyle w:val="5"/>
        <w:spacing w:line="242" w:lineRule="auto"/>
        <w:ind w:right="7464"/>
      </w:pPr>
      <w:r>
        <w:t>В)</w:t>
      </w:r>
      <w:r>
        <w:rPr>
          <w:spacing w:val="-17"/>
        </w:rPr>
        <w:t xml:space="preserve"> </w:t>
      </w:r>
      <w:r>
        <w:t>Грудная</w:t>
      </w:r>
      <w:r>
        <w:rPr>
          <w:spacing w:val="-16"/>
        </w:rPr>
        <w:t xml:space="preserve"> </w:t>
      </w:r>
      <w:r>
        <w:t>клетка; Г) Живот и таз;</w:t>
      </w:r>
    </w:p>
    <w:p w14:paraId="794F406C">
      <w:pPr>
        <w:pStyle w:val="5"/>
        <w:spacing w:line="317" w:lineRule="exact"/>
      </w:pPr>
      <w:r>
        <w:t>Д)</w:t>
      </w:r>
      <w:r>
        <w:rPr>
          <w:spacing w:val="-1"/>
        </w:rPr>
        <w:t xml:space="preserve"> </w:t>
      </w:r>
      <w:r>
        <w:rPr>
          <w:spacing w:val="-4"/>
        </w:rPr>
        <w:t>Шея.</w:t>
      </w:r>
    </w:p>
    <w:p w14:paraId="5E3A3748">
      <w:pPr>
        <w:pStyle w:val="2"/>
        <w:numPr>
          <w:ilvl w:val="0"/>
          <w:numId w:val="1"/>
        </w:numPr>
        <w:tabs>
          <w:tab w:val="left" w:pos="732"/>
          <w:tab w:val="left" w:pos="871"/>
        </w:tabs>
        <w:spacing w:before="276" w:after="0" w:line="240" w:lineRule="auto"/>
        <w:ind w:left="732" w:right="1642" w:hanging="361"/>
        <w:jc w:val="left"/>
        <w:rPr>
          <w:b w:val="0"/>
          <w:sz w:val="24"/>
        </w:rPr>
      </w:pPr>
      <w:r>
        <w:rPr>
          <w:b w:val="0"/>
          <w:sz w:val="24"/>
        </w:rPr>
        <w:tab/>
      </w:r>
      <w:r>
        <w:t>С какой̆ частотой выполняются давления руками на грудину пострадавшего</w:t>
      </w:r>
      <w:r>
        <w:rPr>
          <w:spacing w:val="-6"/>
        </w:rPr>
        <w:t xml:space="preserve"> </w:t>
      </w:r>
      <w:r>
        <w:t>при</w:t>
      </w:r>
      <w:r>
        <w:rPr>
          <w:spacing w:val="-8"/>
        </w:rPr>
        <w:t xml:space="preserve"> </w:t>
      </w:r>
      <w:r>
        <w:t>проведении</w:t>
      </w:r>
      <w:r>
        <w:rPr>
          <w:spacing w:val="-8"/>
        </w:rPr>
        <w:t xml:space="preserve"> </w:t>
      </w:r>
      <w:r>
        <w:t>сердечно-лёгочной</w:t>
      </w:r>
      <w:r>
        <w:rPr>
          <w:spacing w:val="-9"/>
        </w:rPr>
        <w:t xml:space="preserve"> </w:t>
      </w:r>
      <w:r>
        <w:t xml:space="preserve">реанимации </w:t>
      </w:r>
      <w:r>
        <w:rPr>
          <w:b w:val="0"/>
        </w:rPr>
        <w:t>А) 60–70 в минуту;</w:t>
      </w:r>
    </w:p>
    <w:p w14:paraId="472011E6">
      <w:pPr>
        <w:pStyle w:val="5"/>
        <w:ind w:right="7228"/>
      </w:pPr>
      <w:r>
        <w:t>Б) 70–80 в минуту; В) 80–95 в минуту; Г)</w:t>
      </w:r>
      <w:r>
        <w:rPr>
          <w:spacing w:val="-11"/>
        </w:rPr>
        <w:t xml:space="preserve"> </w:t>
      </w:r>
      <w:r>
        <w:t>100–120</w:t>
      </w:r>
      <w:r>
        <w:rPr>
          <w:spacing w:val="-10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минуту.</w:t>
      </w:r>
    </w:p>
    <w:p w14:paraId="31405517">
      <w:pPr>
        <w:pStyle w:val="2"/>
        <w:numPr>
          <w:ilvl w:val="0"/>
          <w:numId w:val="1"/>
        </w:numPr>
        <w:tabs>
          <w:tab w:val="left" w:pos="732"/>
        </w:tabs>
        <w:spacing w:before="281" w:after="0" w:line="322" w:lineRule="exact"/>
        <w:ind w:left="732" w:right="0" w:hanging="360"/>
        <w:jc w:val="left"/>
        <w:rPr>
          <w:b w:val="0"/>
          <w:sz w:val="24"/>
        </w:rPr>
      </w:pPr>
      <w:r>
        <w:t>В</w:t>
      </w:r>
      <w:r>
        <w:rPr>
          <w:spacing w:val="-5"/>
        </w:rPr>
        <w:t xml:space="preserve"> </w:t>
      </w:r>
      <w:r>
        <w:t>тихую</w:t>
      </w:r>
      <w:r>
        <w:rPr>
          <w:spacing w:val="-5"/>
        </w:rPr>
        <w:t xml:space="preserve"> </w:t>
      </w:r>
      <w:r>
        <w:t>несолнечную</w:t>
      </w:r>
      <w:r>
        <w:rPr>
          <w:spacing w:val="-5"/>
        </w:rPr>
        <w:t xml:space="preserve"> </w:t>
      </w:r>
      <w:r>
        <w:t>погоду</w:t>
      </w:r>
      <w:r>
        <w:rPr>
          <w:spacing w:val="-6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ровной̆</w:t>
      </w:r>
      <w:r>
        <w:rPr>
          <w:spacing w:val="-6"/>
        </w:rPr>
        <w:t xml:space="preserve"> </w:t>
      </w:r>
      <w:r>
        <w:t>местности</w:t>
      </w:r>
      <w:r>
        <w:rPr>
          <w:spacing w:val="-5"/>
        </w:rPr>
        <w:t xml:space="preserve"> </w:t>
      </w:r>
      <w:r>
        <w:t>лай</w:t>
      </w:r>
      <w:r>
        <w:rPr>
          <w:spacing w:val="-6"/>
        </w:rPr>
        <w:t xml:space="preserve"> </w:t>
      </w:r>
      <w:r>
        <w:t>собаки</w:t>
      </w:r>
      <w:r>
        <w:rPr>
          <w:spacing w:val="-5"/>
        </w:rPr>
        <w:t xml:space="preserve"> </w:t>
      </w:r>
      <w:r>
        <w:t>слышен</w:t>
      </w:r>
      <w:r>
        <w:rPr>
          <w:spacing w:val="-4"/>
        </w:rPr>
        <w:t xml:space="preserve"> </w:t>
      </w:r>
      <w:r>
        <w:rPr>
          <w:spacing w:val="-5"/>
        </w:rPr>
        <w:t>за</w:t>
      </w:r>
    </w:p>
    <w:p w14:paraId="2B75C5A8">
      <w:pPr>
        <w:pStyle w:val="5"/>
        <w:spacing w:line="322" w:lineRule="exact"/>
      </w:pPr>
      <w:r>
        <w:t>А) 1</w:t>
      </w:r>
      <w:r>
        <w:rPr>
          <w:spacing w:val="-2"/>
        </w:rPr>
        <w:t xml:space="preserve"> </w:t>
      </w:r>
      <w:r>
        <w:rPr>
          <w:spacing w:val="-5"/>
        </w:rPr>
        <w:t>км;</w:t>
      </w:r>
    </w:p>
    <w:p w14:paraId="3CAC5ECC">
      <w:pPr>
        <w:pStyle w:val="5"/>
        <w:spacing w:line="322" w:lineRule="exact"/>
      </w:pPr>
      <w:r>
        <w:t>Б)</w:t>
      </w:r>
      <w:r>
        <w:rPr>
          <w:spacing w:val="-2"/>
        </w:rPr>
        <w:t xml:space="preserve"> </w:t>
      </w:r>
      <w:r>
        <w:t xml:space="preserve">4–5 </w:t>
      </w:r>
      <w:r>
        <w:rPr>
          <w:spacing w:val="-5"/>
        </w:rPr>
        <w:t>км;</w:t>
      </w:r>
    </w:p>
    <w:p w14:paraId="5CD755B1">
      <w:pPr>
        <w:pStyle w:val="5"/>
        <w:spacing w:line="322" w:lineRule="exact"/>
      </w:pPr>
      <w:r>
        <w:t>В)</w:t>
      </w:r>
      <w:r>
        <w:rPr>
          <w:spacing w:val="-2"/>
        </w:rPr>
        <w:t xml:space="preserve"> </w:t>
      </w:r>
      <w:r>
        <w:t xml:space="preserve">2–3 </w:t>
      </w:r>
      <w:r>
        <w:rPr>
          <w:spacing w:val="-5"/>
        </w:rPr>
        <w:t>км;</w:t>
      </w:r>
    </w:p>
    <w:p w14:paraId="1414E85E">
      <w:pPr>
        <w:pStyle w:val="5"/>
      </w:pPr>
      <w:r>
        <w:t>Г)</w:t>
      </w:r>
      <w:r>
        <w:rPr>
          <w:spacing w:val="-2"/>
        </w:rPr>
        <w:t xml:space="preserve"> </w:t>
      </w:r>
      <w:r>
        <w:t xml:space="preserve">1,5 </w:t>
      </w:r>
      <w:r>
        <w:rPr>
          <w:spacing w:val="-5"/>
        </w:rPr>
        <w:t>км.</w:t>
      </w:r>
    </w:p>
    <w:p w14:paraId="0EBDC324">
      <w:pPr>
        <w:pStyle w:val="2"/>
        <w:numPr>
          <w:ilvl w:val="0"/>
          <w:numId w:val="1"/>
        </w:numPr>
        <w:tabs>
          <w:tab w:val="left" w:pos="732"/>
        </w:tabs>
        <w:spacing w:before="276" w:after="0" w:line="322" w:lineRule="exact"/>
        <w:ind w:left="732" w:right="0" w:hanging="360"/>
        <w:jc w:val="left"/>
        <w:rPr>
          <w:b w:val="0"/>
          <w:sz w:val="24"/>
        </w:rPr>
      </w:pPr>
      <w:r>
        <w:t>День</w:t>
      </w:r>
      <w:r>
        <w:rPr>
          <w:spacing w:val="-9"/>
        </w:rPr>
        <w:t xml:space="preserve"> </w:t>
      </w:r>
      <w:r>
        <w:t>гражданской̆</w:t>
      </w:r>
      <w:r>
        <w:rPr>
          <w:spacing w:val="-9"/>
        </w:rPr>
        <w:t xml:space="preserve"> </w:t>
      </w:r>
      <w:r>
        <w:t>обороны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Российской̆</w:t>
      </w:r>
      <w:r>
        <w:rPr>
          <w:spacing w:val="-7"/>
        </w:rPr>
        <w:t xml:space="preserve"> </w:t>
      </w:r>
      <w:r>
        <w:t>Федерации</w:t>
      </w:r>
      <w:r>
        <w:rPr>
          <w:spacing w:val="-6"/>
        </w:rPr>
        <w:t xml:space="preserve"> </w:t>
      </w:r>
      <w:r>
        <w:rPr>
          <w:spacing w:val="-2"/>
        </w:rPr>
        <w:t>отмечается</w:t>
      </w:r>
    </w:p>
    <w:p w14:paraId="370B6733">
      <w:pPr>
        <w:pStyle w:val="5"/>
      </w:pPr>
      <w:r>
        <w:t>А)</w:t>
      </w:r>
      <w:r>
        <w:rPr>
          <w:spacing w:val="-1"/>
        </w:rPr>
        <w:t xml:space="preserve"> </w:t>
      </w:r>
      <w:r>
        <w:t>27</w:t>
      </w:r>
      <w:r>
        <w:rPr>
          <w:spacing w:val="-3"/>
        </w:rPr>
        <w:t xml:space="preserve"> </w:t>
      </w:r>
      <w:r>
        <w:rPr>
          <w:spacing w:val="-2"/>
        </w:rPr>
        <w:t>декабря;</w:t>
      </w:r>
    </w:p>
    <w:p w14:paraId="50F28DB4">
      <w:pPr>
        <w:pStyle w:val="5"/>
        <w:spacing w:before="1" w:line="322" w:lineRule="exact"/>
      </w:pPr>
      <w:r>
        <w:t>Б)</w:t>
      </w:r>
      <w:r>
        <w:rPr>
          <w:spacing w:val="-1"/>
        </w:rPr>
        <w:t xml:space="preserve"> </w:t>
      </w:r>
      <w:r>
        <w:t xml:space="preserve">4 </w:t>
      </w:r>
      <w:r>
        <w:rPr>
          <w:spacing w:val="-2"/>
        </w:rPr>
        <w:t>октября;</w:t>
      </w:r>
    </w:p>
    <w:p w14:paraId="4EDC3617">
      <w:pPr>
        <w:pStyle w:val="5"/>
        <w:spacing w:line="322" w:lineRule="exact"/>
      </w:pPr>
      <w:r>
        <w:t>В)</w:t>
      </w:r>
      <w:r>
        <w:rPr>
          <w:spacing w:val="-1"/>
        </w:rPr>
        <w:t xml:space="preserve"> </w:t>
      </w:r>
      <w:r>
        <w:t>30</w:t>
      </w:r>
      <w:r>
        <w:rPr>
          <w:spacing w:val="-2"/>
        </w:rPr>
        <w:t xml:space="preserve"> апреля;</w:t>
      </w:r>
    </w:p>
    <w:p w14:paraId="78155ADB">
      <w:pPr>
        <w:pStyle w:val="5"/>
      </w:pPr>
      <w:r>
        <w:t xml:space="preserve">Г) 1 </w:t>
      </w:r>
      <w:r>
        <w:rPr>
          <w:spacing w:val="-2"/>
        </w:rPr>
        <w:t>марта.</w:t>
      </w:r>
    </w:p>
    <w:p w14:paraId="314EF8C1">
      <w:pPr>
        <w:pStyle w:val="5"/>
        <w:spacing w:before="300"/>
        <w:ind w:left="0"/>
      </w:pPr>
    </w:p>
    <w:p w14:paraId="3541A7ED">
      <w:pPr>
        <w:pStyle w:val="2"/>
        <w:numPr>
          <w:ilvl w:val="0"/>
          <w:numId w:val="1"/>
        </w:numPr>
        <w:tabs>
          <w:tab w:val="left" w:pos="801"/>
        </w:tabs>
        <w:spacing w:before="0" w:after="0" w:line="322" w:lineRule="exact"/>
        <w:ind w:left="801" w:right="0" w:hanging="429"/>
        <w:jc w:val="left"/>
      </w:pPr>
      <w:r>
        <w:t>Магнитуду</w:t>
      </w:r>
      <w:r>
        <w:rPr>
          <w:spacing w:val="-12"/>
        </w:rPr>
        <w:t xml:space="preserve"> </w:t>
      </w:r>
      <w:r>
        <w:t>землетрясения</w:t>
      </w:r>
      <w:r>
        <w:rPr>
          <w:spacing w:val="-9"/>
        </w:rPr>
        <w:t xml:space="preserve"> </w:t>
      </w:r>
      <w:r>
        <w:t>оценивают</w:t>
      </w:r>
      <w:r>
        <w:rPr>
          <w:spacing w:val="-7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rPr>
          <w:spacing w:val="-2"/>
        </w:rPr>
        <w:t>шкале</w:t>
      </w:r>
    </w:p>
    <w:p w14:paraId="04210B88">
      <w:pPr>
        <w:pStyle w:val="5"/>
        <w:ind w:left="720" w:right="8137"/>
      </w:pPr>
      <w:r>
        <w:t>А) Рихтера; Б) Бофорта; В)</w:t>
      </w:r>
      <w:r>
        <w:rPr>
          <w:spacing w:val="-18"/>
        </w:rPr>
        <w:t xml:space="preserve"> </w:t>
      </w:r>
      <w:r>
        <w:t>Меркалли;</w:t>
      </w:r>
    </w:p>
    <w:p w14:paraId="235B15FD">
      <w:pPr>
        <w:pStyle w:val="5"/>
        <w:spacing w:before="1"/>
        <w:ind w:left="720"/>
      </w:pPr>
      <w:r>
        <w:t xml:space="preserve">Г) </w:t>
      </w:r>
      <w:r>
        <w:rPr>
          <w:spacing w:val="-2"/>
        </w:rPr>
        <w:t>Саффира–Симпсона.</w:t>
      </w:r>
    </w:p>
    <w:p w14:paraId="2A970C02">
      <w:pPr>
        <w:pStyle w:val="2"/>
        <w:numPr>
          <w:ilvl w:val="0"/>
          <w:numId w:val="1"/>
        </w:numPr>
        <w:tabs>
          <w:tab w:val="left" w:pos="732"/>
        </w:tabs>
        <w:spacing w:before="321" w:after="0" w:line="240" w:lineRule="auto"/>
        <w:ind w:left="732" w:right="1017" w:hanging="361"/>
        <w:jc w:val="left"/>
        <w:rPr>
          <w:b w:val="0"/>
          <w:sz w:val="24"/>
        </w:rPr>
      </w:pPr>
      <w:r>
        <w:t>Одним</w:t>
      </w:r>
      <w:r>
        <w:rPr>
          <w:spacing w:val="-6"/>
        </w:rPr>
        <w:t xml:space="preserve"> </w:t>
      </w:r>
      <w:r>
        <w:t>из</w:t>
      </w:r>
      <w:r>
        <w:rPr>
          <w:spacing w:val="-6"/>
        </w:rPr>
        <w:t xml:space="preserve"> </w:t>
      </w:r>
      <w:r>
        <w:t>основных</w:t>
      </w:r>
      <w:r>
        <w:rPr>
          <w:spacing w:val="-5"/>
        </w:rPr>
        <w:t xml:space="preserve"> </w:t>
      </w:r>
      <w:r>
        <w:t>факторов,</w:t>
      </w:r>
      <w:r>
        <w:rPr>
          <w:spacing w:val="-10"/>
        </w:rPr>
        <w:t xml:space="preserve"> </w:t>
      </w:r>
      <w:r>
        <w:t>характеризующим</w:t>
      </w:r>
      <w:r>
        <w:rPr>
          <w:spacing w:val="-6"/>
        </w:rPr>
        <w:t xml:space="preserve"> </w:t>
      </w:r>
      <w:r>
        <w:t>опасность</w:t>
      </w:r>
      <w:r>
        <w:rPr>
          <w:spacing w:val="-6"/>
        </w:rPr>
        <w:t xml:space="preserve"> </w:t>
      </w:r>
      <w:r>
        <w:t xml:space="preserve">взрыва, </w:t>
      </w:r>
      <w:r>
        <w:rPr>
          <w:spacing w:val="-2"/>
        </w:rPr>
        <w:t>является:</w:t>
      </w:r>
    </w:p>
    <w:p w14:paraId="7F565893">
      <w:pPr>
        <w:pStyle w:val="5"/>
        <w:spacing w:line="321" w:lineRule="exact"/>
      </w:pPr>
      <w:r>
        <w:t>А)</w:t>
      </w:r>
      <w:r>
        <w:rPr>
          <w:spacing w:val="-5"/>
        </w:rPr>
        <w:t xml:space="preserve"> </w:t>
      </w:r>
      <w:r>
        <w:t>Температура</w:t>
      </w:r>
      <w:r>
        <w:rPr>
          <w:spacing w:val="-5"/>
        </w:rPr>
        <w:t xml:space="preserve"> </w:t>
      </w:r>
      <w:r>
        <w:rPr>
          <w:spacing w:val="-2"/>
        </w:rPr>
        <w:t>взрыва;</w:t>
      </w:r>
    </w:p>
    <w:p w14:paraId="7042A2CB">
      <w:pPr>
        <w:pStyle w:val="5"/>
        <w:spacing w:before="3" w:line="322" w:lineRule="exact"/>
      </w:pPr>
      <w:r>
        <w:t>Б)</w:t>
      </w:r>
      <w:r>
        <w:rPr>
          <w:spacing w:val="-5"/>
        </w:rPr>
        <w:t xml:space="preserve"> </w:t>
      </w:r>
      <w:r>
        <w:t>Част</w:t>
      </w:r>
      <w:r>
        <w:rPr>
          <w:spacing w:val="-4"/>
        </w:rPr>
        <w:t xml:space="preserve"> </w:t>
      </w:r>
      <w:r>
        <w:t>разрушившихся</w:t>
      </w:r>
      <w:r>
        <w:rPr>
          <w:spacing w:val="-3"/>
        </w:rPr>
        <w:t xml:space="preserve"> </w:t>
      </w:r>
      <w:r>
        <w:rPr>
          <w:spacing w:val="-2"/>
        </w:rPr>
        <w:t>конструкций;</w:t>
      </w:r>
    </w:p>
    <w:p w14:paraId="5DA66779">
      <w:pPr>
        <w:pStyle w:val="5"/>
        <w:ind w:right="3587"/>
      </w:pPr>
      <w:r>
        <w:t>В)</w:t>
      </w:r>
      <w:r>
        <w:rPr>
          <w:spacing w:val="-8"/>
        </w:rPr>
        <w:t xml:space="preserve"> </w:t>
      </w:r>
      <w:r>
        <w:t>Повышенная</w:t>
      </w:r>
      <w:r>
        <w:rPr>
          <w:spacing w:val="-8"/>
        </w:rPr>
        <w:t xml:space="preserve"> </w:t>
      </w:r>
      <w:r>
        <w:t>температура</w:t>
      </w:r>
      <w:r>
        <w:rPr>
          <w:spacing w:val="-10"/>
        </w:rPr>
        <w:t xml:space="preserve"> </w:t>
      </w:r>
      <w:r>
        <w:t>окружающей̆</w:t>
      </w:r>
      <w:r>
        <w:rPr>
          <w:spacing w:val="-8"/>
        </w:rPr>
        <w:t xml:space="preserve"> </w:t>
      </w:r>
      <w:r>
        <w:t>среды; Г) Осколки разрушившихся аппаратов.</w:t>
      </w:r>
    </w:p>
    <w:p w14:paraId="5CC80991">
      <w:pPr>
        <w:pStyle w:val="5"/>
        <w:spacing w:before="279"/>
        <w:ind w:left="0"/>
      </w:pPr>
    </w:p>
    <w:p w14:paraId="3726688E">
      <w:pPr>
        <w:pStyle w:val="2"/>
        <w:numPr>
          <w:ilvl w:val="0"/>
          <w:numId w:val="1"/>
        </w:numPr>
        <w:tabs>
          <w:tab w:val="left" w:pos="732"/>
        </w:tabs>
        <w:spacing w:before="0" w:after="0" w:line="240" w:lineRule="auto"/>
        <w:ind w:left="732" w:right="266" w:hanging="361"/>
        <w:jc w:val="left"/>
        <w:rPr>
          <w:b w:val="0"/>
          <w:sz w:val="26"/>
        </w:rPr>
      </w:pPr>
      <w:r>
        <w:t>Совокупность</w:t>
      </w:r>
      <w:r>
        <w:rPr>
          <w:spacing w:val="-4"/>
        </w:rPr>
        <w:t xml:space="preserve"> </w:t>
      </w:r>
      <w:r>
        <w:t>всех</w:t>
      </w:r>
      <w:r>
        <w:rPr>
          <w:spacing w:val="-5"/>
        </w:rPr>
        <w:t xml:space="preserve"> </w:t>
      </w:r>
      <w:r>
        <w:t>материальных</w:t>
      </w:r>
      <w:r>
        <w:rPr>
          <w:spacing w:val="-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духовных</w:t>
      </w:r>
      <w:r>
        <w:rPr>
          <w:spacing w:val="-3"/>
        </w:rPr>
        <w:t xml:space="preserve"> </w:t>
      </w:r>
      <w:r>
        <w:t>сил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средств</w:t>
      </w:r>
      <w:r>
        <w:rPr>
          <w:spacing w:val="-5"/>
        </w:rPr>
        <w:t xml:space="preserve"> </w:t>
      </w:r>
      <w:r>
        <w:t>государства</w:t>
      </w:r>
      <w:r>
        <w:rPr>
          <w:spacing w:val="-3"/>
        </w:rPr>
        <w:t xml:space="preserve"> </w:t>
      </w:r>
      <w:r>
        <w:t>и его способность оперативно мобилизовать эти силы для достижения</w:t>
      </w:r>
    </w:p>
    <w:p w14:paraId="1AF4032E">
      <w:pPr>
        <w:spacing w:before="0" w:line="240" w:lineRule="auto"/>
        <w:ind w:left="732" w:right="2106" w:firstLine="0"/>
        <w:jc w:val="left"/>
        <w:rPr>
          <w:sz w:val="28"/>
        </w:rPr>
      </w:pPr>
      <w:r>
        <w:rPr>
          <w:b/>
          <w:sz w:val="28"/>
        </w:rPr>
        <w:t>военно-политических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целей̆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или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решения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других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задач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–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 xml:space="preserve">это </w:t>
      </w:r>
      <w:r>
        <w:rPr>
          <w:sz w:val="28"/>
        </w:rPr>
        <w:t>А) Боевая и мобилизационная готовность Вооружённых Сил;</w:t>
      </w:r>
      <w:r>
        <w:rPr>
          <w:spacing w:val="40"/>
          <w:sz w:val="28"/>
        </w:rPr>
        <w:t xml:space="preserve"> </w:t>
      </w:r>
      <w:r>
        <w:rPr>
          <w:sz w:val="28"/>
        </w:rPr>
        <w:t>Б) Военная организация государства;</w:t>
      </w:r>
    </w:p>
    <w:p w14:paraId="1722DE95">
      <w:pPr>
        <w:pStyle w:val="5"/>
        <w:spacing w:before="1"/>
      </w:pPr>
      <w:r>
        <w:t>В)</w:t>
      </w:r>
      <w:r>
        <w:rPr>
          <w:spacing w:val="-3"/>
        </w:rPr>
        <w:t xml:space="preserve"> </w:t>
      </w:r>
      <w:r>
        <w:t>Военная</w:t>
      </w:r>
      <w:r>
        <w:rPr>
          <w:spacing w:val="-3"/>
        </w:rPr>
        <w:t xml:space="preserve"> </w:t>
      </w:r>
      <w:r>
        <w:t>мощь</w:t>
      </w:r>
      <w:r>
        <w:rPr>
          <w:spacing w:val="-3"/>
        </w:rPr>
        <w:t xml:space="preserve"> </w:t>
      </w:r>
      <w:r>
        <w:rPr>
          <w:spacing w:val="-2"/>
        </w:rPr>
        <w:t>государства;</w:t>
      </w:r>
    </w:p>
    <w:p w14:paraId="639467F3">
      <w:pPr>
        <w:pStyle w:val="5"/>
      </w:pPr>
      <w:r>
        <w:t>Г)</w:t>
      </w:r>
      <w:r>
        <w:rPr>
          <w:spacing w:val="-9"/>
        </w:rPr>
        <w:t xml:space="preserve"> </w:t>
      </w:r>
      <w:r>
        <w:t>Военно-экономический̆</w:t>
      </w:r>
      <w:r>
        <w:rPr>
          <w:spacing w:val="-9"/>
        </w:rPr>
        <w:t xml:space="preserve"> </w:t>
      </w:r>
      <w:r>
        <w:t>потенциал</w:t>
      </w:r>
      <w:r>
        <w:rPr>
          <w:spacing w:val="-7"/>
        </w:rPr>
        <w:t xml:space="preserve"> </w:t>
      </w:r>
      <w:r>
        <w:rPr>
          <w:spacing w:val="-2"/>
        </w:rPr>
        <w:t>государства.</w:t>
      </w:r>
    </w:p>
    <w:p w14:paraId="6752D369">
      <w:pPr>
        <w:pStyle w:val="5"/>
        <w:spacing w:after="0"/>
        <w:sectPr>
          <w:pgSz w:w="11910" w:h="16840"/>
          <w:pgMar w:top="640" w:right="708" w:bottom="280" w:left="708" w:header="720" w:footer="720" w:gutter="0"/>
          <w:cols w:space="720" w:num="1"/>
        </w:sectPr>
      </w:pPr>
    </w:p>
    <w:p w14:paraId="5A095A3D">
      <w:pPr>
        <w:pStyle w:val="2"/>
        <w:numPr>
          <w:ilvl w:val="0"/>
          <w:numId w:val="1"/>
        </w:numPr>
        <w:tabs>
          <w:tab w:val="left" w:pos="732"/>
        </w:tabs>
        <w:spacing w:before="61" w:after="0" w:line="240" w:lineRule="auto"/>
        <w:ind w:left="732" w:right="7" w:hanging="361"/>
        <w:jc w:val="both"/>
        <w:rPr>
          <w:b w:val="0"/>
          <w:sz w:val="26"/>
        </w:rPr>
      </w:pPr>
      <w:r>
        <w:t>Немцы называли его «Генерал-кинжал»,</w:t>
      </w:r>
      <w:r>
        <w:rPr>
          <w:spacing w:val="-3"/>
        </w:rPr>
        <w:t xml:space="preserve"> </w:t>
      </w:r>
      <w:r>
        <w:t>он командовал</w:t>
      </w:r>
      <w:r>
        <w:rPr>
          <w:spacing w:val="-2"/>
        </w:rPr>
        <w:t xml:space="preserve"> </w:t>
      </w:r>
      <w:r>
        <w:t>Парадом Победы,</w:t>
      </w:r>
      <w:r>
        <w:rPr>
          <w:spacing w:val="-3"/>
        </w:rPr>
        <w:t xml:space="preserve"> </w:t>
      </w:r>
      <w:r>
        <w:t>а после</w:t>
      </w:r>
      <w:r>
        <w:rPr>
          <w:spacing w:val="-3"/>
        </w:rPr>
        <w:t xml:space="preserve"> </w:t>
      </w:r>
      <w:r>
        <w:t>войны</w:t>
      </w:r>
      <w:r>
        <w:rPr>
          <w:spacing w:val="-4"/>
        </w:rPr>
        <w:t xml:space="preserve"> </w:t>
      </w:r>
      <w:r>
        <w:t>стал</w:t>
      </w:r>
      <w:r>
        <w:rPr>
          <w:spacing w:val="-6"/>
        </w:rPr>
        <w:t xml:space="preserve"> </w:t>
      </w:r>
      <w:r>
        <w:t>министром</w:t>
      </w:r>
      <w:r>
        <w:rPr>
          <w:spacing w:val="-3"/>
        </w:rPr>
        <w:t xml:space="preserve"> </w:t>
      </w:r>
      <w:r>
        <w:t>национальной</w:t>
      </w:r>
      <w:r>
        <w:rPr>
          <w:spacing w:val="-5"/>
        </w:rPr>
        <w:t xml:space="preserve"> </w:t>
      </w:r>
      <w:r>
        <w:t>обороны</w:t>
      </w:r>
      <w:r>
        <w:rPr>
          <w:spacing w:val="-4"/>
        </w:rPr>
        <w:t xml:space="preserve"> </w:t>
      </w:r>
      <w:r>
        <w:t>Польши.</w:t>
      </w:r>
      <w:r>
        <w:rPr>
          <w:spacing w:val="-4"/>
        </w:rPr>
        <w:t xml:space="preserve"> </w:t>
      </w:r>
      <w:r>
        <w:t>Кто</w:t>
      </w:r>
      <w:r>
        <w:rPr>
          <w:spacing w:val="-6"/>
        </w:rPr>
        <w:t xml:space="preserve"> </w:t>
      </w:r>
      <w:r>
        <w:t>это</w:t>
      </w:r>
      <w:r>
        <w:rPr>
          <w:spacing w:val="-2"/>
        </w:rPr>
        <w:t xml:space="preserve"> </w:t>
      </w:r>
      <w:r>
        <w:t xml:space="preserve">был? </w:t>
      </w:r>
      <w:r>
        <w:rPr>
          <w:b w:val="0"/>
        </w:rPr>
        <w:t>А) И.Д.Черняховский;</w:t>
      </w:r>
    </w:p>
    <w:p w14:paraId="14A67872">
      <w:pPr>
        <w:pStyle w:val="5"/>
        <w:ind w:right="7181"/>
      </w:pPr>
      <w:r>
        <w:t>Б)</w:t>
      </w:r>
      <w:r>
        <w:rPr>
          <w:spacing w:val="-18"/>
        </w:rPr>
        <w:t xml:space="preserve"> </w:t>
      </w:r>
      <w:r>
        <w:t>К.К.Рокоссовский; В) С.К.Тимошенко; Г) И.Х.Чуйков.</w:t>
      </w:r>
    </w:p>
    <w:p w14:paraId="3B62DE8A">
      <w:pPr>
        <w:pStyle w:val="5"/>
        <w:spacing w:before="281"/>
        <w:ind w:left="0"/>
      </w:pPr>
    </w:p>
    <w:p w14:paraId="301DF5ED">
      <w:pPr>
        <w:pStyle w:val="2"/>
        <w:numPr>
          <w:ilvl w:val="0"/>
          <w:numId w:val="1"/>
        </w:numPr>
        <w:tabs>
          <w:tab w:val="left" w:pos="732"/>
          <w:tab w:val="left" w:pos="800"/>
        </w:tabs>
        <w:spacing w:before="0" w:after="0" w:line="240" w:lineRule="auto"/>
        <w:ind w:left="732" w:right="1303" w:hanging="361"/>
        <w:jc w:val="left"/>
      </w:pPr>
      <w:r>
        <w:tab/>
      </w:r>
      <w:r>
        <w:t>Для</w:t>
      </w:r>
      <w:r>
        <w:rPr>
          <w:spacing w:val="-6"/>
        </w:rPr>
        <w:t xml:space="preserve"> </w:t>
      </w:r>
      <w:r>
        <w:t>снятия</w:t>
      </w:r>
      <w:r>
        <w:rPr>
          <w:spacing w:val="-6"/>
        </w:rPr>
        <w:t xml:space="preserve"> </w:t>
      </w:r>
      <w:r>
        <w:t>головных</w:t>
      </w:r>
      <w:r>
        <w:rPr>
          <w:spacing w:val="-3"/>
        </w:rPr>
        <w:t xml:space="preserve"> </w:t>
      </w:r>
      <w:r>
        <w:t>уборов</w:t>
      </w:r>
      <w:r>
        <w:rPr>
          <w:spacing w:val="-5"/>
        </w:rPr>
        <w:t xml:space="preserve"> </w:t>
      </w:r>
      <w:r>
        <w:t>подаётся</w:t>
      </w:r>
      <w:r>
        <w:rPr>
          <w:spacing w:val="-5"/>
        </w:rPr>
        <w:t xml:space="preserve"> </w:t>
      </w:r>
      <w:r>
        <w:t>команда</w:t>
      </w:r>
      <w:r>
        <w:rPr>
          <w:spacing w:val="-4"/>
        </w:rPr>
        <w:t xml:space="preserve"> </w:t>
      </w:r>
      <w:r>
        <w:t>«Головные</w:t>
      </w:r>
      <w:r>
        <w:rPr>
          <w:spacing w:val="-4"/>
        </w:rPr>
        <w:t xml:space="preserve"> </w:t>
      </w:r>
      <w:r>
        <w:t>уборы (головной убор) – СНЯТЬ». Снятый головной убор держится</w:t>
      </w:r>
    </w:p>
    <w:p w14:paraId="323C5639">
      <w:pPr>
        <w:pStyle w:val="5"/>
        <w:ind w:left="720" w:right="2871"/>
      </w:pPr>
      <w:r>
        <w:t>А) В левой свободно опущенной руке кокардой вперёд; Б)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правой</w:t>
      </w:r>
      <w:r>
        <w:rPr>
          <w:spacing w:val="-4"/>
        </w:rPr>
        <w:t xml:space="preserve"> </w:t>
      </w:r>
      <w:r>
        <w:t>свободно</w:t>
      </w:r>
      <w:r>
        <w:rPr>
          <w:spacing w:val="-7"/>
        </w:rPr>
        <w:t xml:space="preserve"> </w:t>
      </w:r>
      <w:r>
        <w:t>опущенной</w:t>
      </w:r>
      <w:r>
        <w:rPr>
          <w:spacing w:val="-4"/>
        </w:rPr>
        <w:t xml:space="preserve"> </w:t>
      </w:r>
      <w:r>
        <w:t>руке</w:t>
      </w:r>
      <w:r>
        <w:rPr>
          <w:spacing w:val="-7"/>
        </w:rPr>
        <w:t xml:space="preserve"> </w:t>
      </w:r>
      <w:r>
        <w:t>кокардой</w:t>
      </w:r>
      <w:r>
        <w:rPr>
          <w:spacing w:val="-4"/>
        </w:rPr>
        <w:t xml:space="preserve"> </w:t>
      </w:r>
      <w:r>
        <w:t>вперёд; В) В левой согнутой руке кокардой вниз;</w:t>
      </w:r>
    </w:p>
    <w:p w14:paraId="0E4F7B18">
      <w:pPr>
        <w:pStyle w:val="5"/>
        <w:spacing w:before="1"/>
        <w:ind w:left="720"/>
      </w:pPr>
      <w:r>
        <w:t>Г)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правой</w:t>
      </w:r>
      <w:r>
        <w:rPr>
          <w:spacing w:val="-4"/>
        </w:rPr>
        <w:t xml:space="preserve"> </w:t>
      </w:r>
      <w:r>
        <w:t>согнутой</w:t>
      </w:r>
      <w:r>
        <w:rPr>
          <w:spacing w:val="-4"/>
        </w:rPr>
        <w:t xml:space="preserve"> </w:t>
      </w:r>
      <w:r>
        <w:t>руке</w:t>
      </w:r>
      <w:r>
        <w:rPr>
          <w:spacing w:val="-4"/>
        </w:rPr>
        <w:t xml:space="preserve"> </w:t>
      </w:r>
      <w:r>
        <w:t>кокардой</w:t>
      </w:r>
      <w:r>
        <w:rPr>
          <w:spacing w:val="-4"/>
        </w:rPr>
        <w:t xml:space="preserve"> вниз.</w:t>
      </w:r>
    </w:p>
    <w:p w14:paraId="6EC217E7">
      <w:pPr>
        <w:pStyle w:val="5"/>
        <w:spacing w:before="321"/>
        <w:ind w:left="0"/>
      </w:pPr>
    </w:p>
    <w:p w14:paraId="4A7E0647">
      <w:pPr>
        <w:spacing w:before="0"/>
        <w:ind w:left="720" w:right="0" w:firstLine="0"/>
        <w:jc w:val="left"/>
        <w:rPr>
          <w:b/>
          <w:sz w:val="28"/>
        </w:rPr>
      </w:pPr>
      <w:r>
        <w:rPr>
          <w:b/>
          <w:sz w:val="28"/>
        </w:rPr>
        <w:t>Задание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3.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(10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баллов)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Определите</w:t>
      </w:r>
      <w:r>
        <w:rPr>
          <w:spacing w:val="-6"/>
          <w:sz w:val="28"/>
        </w:rPr>
        <w:t xml:space="preserve"> </w:t>
      </w:r>
      <w:r>
        <w:rPr>
          <w:sz w:val="28"/>
        </w:rPr>
        <w:t>два</w:t>
      </w:r>
      <w:r>
        <w:rPr>
          <w:spacing w:val="-6"/>
          <w:sz w:val="28"/>
        </w:rPr>
        <w:t xml:space="preserve"> </w:t>
      </w:r>
      <w:r>
        <w:rPr>
          <w:sz w:val="28"/>
        </w:rPr>
        <w:t>правильный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ответ</w:t>
      </w:r>
      <w:r>
        <w:rPr>
          <w:b/>
          <w:spacing w:val="-2"/>
          <w:sz w:val="28"/>
        </w:rPr>
        <w:t>.</w:t>
      </w:r>
    </w:p>
    <w:p w14:paraId="627AAE62">
      <w:pPr>
        <w:spacing w:before="65"/>
        <w:ind w:left="720" w:right="0" w:firstLine="0"/>
        <w:jc w:val="left"/>
        <w:rPr>
          <w:b/>
          <w:i/>
          <w:sz w:val="28"/>
        </w:rPr>
      </w:pPr>
      <w:r>
        <w:rPr>
          <w:b/>
          <w:i/>
          <w:sz w:val="28"/>
        </w:rPr>
        <w:t>За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каждое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правильный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ответ-2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pacing w:val="-2"/>
          <w:sz w:val="28"/>
        </w:rPr>
        <w:t>балл.</w:t>
      </w:r>
    </w:p>
    <w:p w14:paraId="30183B69">
      <w:pPr>
        <w:pStyle w:val="5"/>
        <w:spacing w:before="23"/>
        <w:ind w:left="0"/>
        <w:rPr>
          <w:b/>
          <w:i/>
        </w:rPr>
      </w:pPr>
    </w:p>
    <w:p w14:paraId="4AF25EE2">
      <w:pPr>
        <w:pStyle w:val="2"/>
        <w:numPr>
          <w:ilvl w:val="0"/>
          <w:numId w:val="2"/>
        </w:numPr>
        <w:tabs>
          <w:tab w:val="left" w:pos="651"/>
        </w:tabs>
        <w:spacing w:before="0" w:after="0" w:line="322" w:lineRule="exact"/>
        <w:ind w:left="651" w:right="0" w:hanging="279"/>
        <w:jc w:val="left"/>
      </w:pPr>
      <w:r>
        <w:t>К</w:t>
      </w:r>
      <w:r>
        <w:rPr>
          <w:spacing w:val="-5"/>
        </w:rPr>
        <w:t xml:space="preserve"> </w:t>
      </w:r>
      <w:r>
        <w:t>ядовитым</w:t>
      </w:r>
      <w:r>
        <w:rPr>
          <w:spacing w:val="-4"/>
        </w:rPr>
        <w:t xml:space="preserve"> </w:t>
      </w:r>
      <w:r>
        <w:t>ягодам</w:t>
      </w:r>
      <w:r>
        <w:rPr>
          <w:spacing w:val="-5"/>
        </w:rPr>
        <w:t xml:space="preserve"> </w:t>
      </w:r>
      <w:r>
        <w:rPr>
          <w:spacing w:val="-2"/>
        </w:rPr>
        <w:t>относятся</w:t>
      </w:r>
    </w:p>
    <w:p w14:paraId="1AD8D4D8">
      <w:pPr>
        <w:pStyle w:val="5"/>
        <w:ind w:right="7840"/>
      </w:pPr>
      <w:r>
        <w:t>А)</w:t>
      </w:r>
      <w:r>
        <w:rPr>
          <w:spacing w:val="-18"/>
        </w:rPr>
        <w:t xml:space="preserve"> </w:t>
      </w:r>
      <w:r>
        <w:t>Костяника; Б) Красавка;</w:t>
      </w:r>
    </w:p>
    <w:p w14:paraId="2807D8D8">
      <w:pPr>
        <w:pStyle w:val="5"/>
        <w:ind w:right="6897"/>
      </w:pPr>
      <w:r>
        <w:t>В)</w:t>
      </w:r>
      <w:r>
        <w:rPr>
          <w:spacing w:val="-16"/>
        </w:rPr>
        <w:t xml:space="preserve"> </w:t>
      </w:r>
      <w:r>
        <w:t>Жимолость</w:t>
      </w:r>
      <w:r>
        <w:rPr>
          <w:spacing w:val="-16"/>
        </w:rPr>
        <w:t xml:space="preserve"> </w:t>
      </w:r>
      <w:r>
        <w:t>лесная; Г) Морошка;</w:t>
      </w:r>
    </w:p>
    <w:p w14:paraId="3585E0AA">
      <w:pPr>
        <w:pStyle w:val="5"/>
        <w:spacing w:line="321" w:lineRule="exact"/>
      </w:pPr>
      <w:r>
        <w:t xml:space="preserve">д) </w:t>
      </w:r>
      <w:r>
        <w:rPr>
          <w:spacing w:val="-2"/>
        </w:rPr>
        <w:t>Черёмуха.</w:t>
      </w:r>
    </w:p>
    <w:p w14:paraId="3EE2805E">
      <w:pPr>
        <w:pStyle w:val="2"/>
        <w:numPr>
          <w:ilvl w:val="0"/>
          <w:numId w:val="2"/>
        </w:numPr>
        <w:tabs>
          <w:tab w:val="left" w:pos="654"/>
        </w:tabs>
        <w:spacing w:before="280" w:after="0" w:line="322" w:lineRule="exact"/>
        <w:ind w:left="654" w:right="0" w:hanging="359"/>
        <w:jc w:val="left"/>
      </w:pPr>
      <w:r>
        <w:t>Определите</w:t>
      </w:r>
      <w:r>
        <w:rPr>
          <w:spacing w:val="-7"/>
        </w:rPr>
        <w:t xml:space="preserve"> </w:t>
      </w:r>
      <w:r>
        <w:t>задачи</w:t>
      </w:r>
      <w:r>
        <w:rPr>
          <w:spacing w:val="-8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области</w:t>
      </w:r>
      <w:r>
        <w:rPr>
          <w:spacing w:val="-4"/>
        </w:rPr>
        <w:t xml:space="preserve"> </w:t>
      </w:r>
      <w:r>
        <w:t>гражданской̆</w:t>
      </w:r>
      <w:r>
        <w:rPr>
          <w:spacing w:val="-6"/>
        </w:rPr>
        <w:t xml:space="preserve"> </w:t>
      </w:r>
      <w:r>
        <w:rPr>
          <w:spacing w:val="-2"/>
        </w:rPr>
        <w:t>обороны</w:t>
      </w:r>
    </w:p>
    <w:p w14:paraId="49528638">
      <w:pPr>
        <w:pStyle w:val="5"/>
        <w:spacing w:line="242" w:lineRule="auto"/>
        <w:ind w:left="655"/>
      </w:pPr>
      <w:r>
        <w:t>А)</w:t>
      </w:r>
      <w:r>
        <w:rPr>
          <w:spacing w:val="-4"/>
        </w:rPr>
        <w:t xml:space="preserve"> </w:t>
      </w:r>
      <w:r>
        <w:t>Санитарная</w:t>
      </w:r>
      <w:r>
        <w:rPr>
          <w:spacing w:val="-6"/>
        </w:rPr>
        <w:t xml:space="preserve"> </w:t>
      </w:r>
      <w:r>
        <w:t>обработка</w:t>
      </w:r>
      <w:r>
        <w:rPr>
          <w:spacing w:val="-3"/>
        </w:rPr>
        <w:t xml:space="preserve"> </w:t>
      </w:r>
      <w:r>
        <w:t>населения,</w:t>
      </w:r>
      <w:r>
        <w:rPr>
          <w:spacing w:val="-6"/>
        </w:rPr>
        <w:t xml:space="preserve"> </w:t>
      </w:r>
      <w:r>
        <w:t>обеззараживание</w:t>
      </w:r>
      <w:r>
        <w:rPr>
          <w:spacing w:val="-3"/>
        </w:rPr>
        <w:t xml:space="preserve"> </w:t>
      </w:r>
      <w:r>
        <w:t>зданий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сооружений; специальная обработка техники и территорий;</w:t>
      </w:r>
    </w:p>
    <w:p w14:paraId="65DA2EE1">
      <w:pPr>
        <w:pStyle w:val="5"/>
        <w:spacing w:line="317" w:lineRule="exact"/>
        <w:ind w:left="655"/>
      </w:pPr>
      <w:r>
        <w:t>Б)</w:t>
      </w:r>
      <w:r>
        <w:rPr>
          <w:spacing w:val="-6"/>
        </w:rPr>
        <w:t xml:space="preserve"> </w:t>
      </w:r>
      <w:r>
        <w:t>Ликвидация</w:t>
      </w:r>
      <w:r>
        <w:rPr>
          <w:spacing w:val="-6"/>
        </w:rPr>
        <w:t xml:space="preserve"> </w:t>
      </w:r>
      <w:r>
        <w:t>чрезвычайных</w:t>
      </w:r>
      <w:r>
        <w:rPr>
          <w:spacing w:val="-3"/>
        </w:rPr>
        <w:t xml:space="preserve"> </w:t>
      </w:r>
      <w:r>
        <w:rPr>
          <w:spacing w:val="-2"/>
        </w:rPr>
        <w:t>ситуаций;</w:t>
      </w:r>
    </w:p>
    <w:p w14:paraId="24BD120F">
      <w:pPr>
        <w:pStyle w:val="5"/>
        <w:ind w:left="655" w:right="77"/>
      </w:pPr>
      <w:r>
        <w:t>В)</w:t>
      </w:r>
      <w:r>
        <w:rPr>
          <w:spacing w:val="-5"/>
        </w:rPr>
        <w:t xml:space="preserve"> </w:t>
      </w:r>
      <w:r>
        <w:t>Борьба</w:t>
      </w:r>
      <w:r>
        <w:rPr>
          <w:spacing w:val="-4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пожарами,</w:t>
      </w:r>
      <w:r>
        <w:rPr>
          <w:spacing w:val="-4"/>
        </w:rPr>
        <w:t xml:space="preserve"> </w:t>
      </w:r>
      <w:r>
        <w:t>возникшими</w:t>
      </w:r>
      <w:r>
        <w:rPr>
          <w:spacing w:val="-4"/>
        </w:rPr>
        <w:t xml:space="preserve"> </w:t>
      </w:r>
      <w:r>
        <w:t>при</w:t>
      </w:r>
      <w:r>
        <w:rPr>
          <w:spacing w:val="-4"/>
        </w:rPr>
        <w:t xml:space="preserve"> </w:t>
      </w:r>
      <w:r>
        <w:t>военных</w:t>
      </w:r>
      <w:r>
        <w:rPr>
          <w:spacing w:val="-3"/>
        </w:rPr>
        <w:t xml:space="preserve"> </w:t>
      </w:r>
      <w:r>
        <w:t>конфликтах</w:t>
      </w:r>
      <w:r>
        <w:rPr>
          <w:spacing w:val="-3"/>
        </w:rPr>
        <w:t xml:space="preserve"> </w:t>
      </w:r>
      <w:r>
        <w:t>или</w:t>
      </w:r>
      <w:r>
        <w:rPr>
          <w:spacing w:val="-4"/>
        </w:rPr>
        <w:t xml:space="preserve"> </w:t>
      </w:r>
      <w:r>
        <w:t>вследствие этих конфликтов;</w:t>
      </w:r>
    </w:p>
    <w:p w14:paraId="0197D2C0">
      <w:pPr>
        <w:pStyle w:val="5"/>
        <w:spacing w:line="321" w:lineRule="exact"/>
        <w:ind w:left="655"/>
      </w:pPr>
      <w:r>
        <w:t>Г)</w:t>
      </w:r>
      <w:r>
        <w:rPr>
          <w:spacing w:val="-8"/>
        </w:rPr>
        <w:t xml:space="preserve"> </w:t>
      </w:r>
      <w:r>
        <w:t>Подготовка</w:t>
      </w:r>
      <w:r>
        <w:rPr>
          <w:spacing w:val="-8"/>
        </w:rPr>
        <w:t xml:space="preserve"> </w:t>
      </w:r>
      <w:r>
        <w:t>населения</w:t>
      </w:r>
      <w:r>
        <w:rPr>
          <w:spacing w:val="-5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действиям</w:t>
      </w:r>
      <w:r>
        <w:rPr>
          <w:spacing w:val="-5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чрезвычайных</w:t>
      </w:r>
      <w:r>
        <w:rPr>
          <w:spacing w:val="-3"/>
        </w:rPr>
        <w:t xml:space="preserve"> </w:t>
      </w:r>
      <w:r>
        <w:rPr>
          <w:spacing w:val="-2"/>
        </w:rPr>
        <w:t>ситуациях;</w:t>
      </w:r>
    </w:p>
    <w:p w14:paraId="08EA2B3F">
      <w:pPr>
        <w:pStyle w:val="5"/>
        <w:ind w:left="655" w:right="659"/>
      </w:pPr>
      <w:r>
        <w:t>Д)</w:t>
      </w:r>
      <w:r>
        <w:rPr>
          <w:spacing w:val="-6"/>
        </w:rPr>
        <w:t xml:space="preserve"> </w:t>
      </w:r>
      <w:r>
        <w:t>Прогнозирование</w:t>
      </w:r>
      <w:r>
        <w:rPr>
          <w:spacing w:val="-5"/>
        </w:rPr>
        <w:t xml:space="preserve"> </w:t>
      </w:r>
      <w:r>
        <w:t>угрозы</w:t>
      </w:r>
      <w:r>
        <w:rPr>
          <w:spacing w:val="-5"/>
        </w:rPr>
        <w:t xml:space="preserve"> </w:t>
      </w:r>
      <w:r>
        <w:t>возникновения</w:t>
      </w:r>
      <w:r>
        <w:rPr>
          <w:spacing w:val="-2"/>
        </w:rPr>
        <w:t xml:space="preserve"> </w:t>
      </w:r>
      <w:r>
        <w:t>чрезвычайных</w:t>
      </w:r>
      <w:r>
        <w:rPr>
          <w:spacing w:val="-7"/>
        </w:rPr>
        <w:t xml:space="preserve"> </w:t>
      </w:r>
      <w:r>
        <w:t>ситуаций,</w:t>
      </w:r>
      <w:r>
        <w:rPr>
          <w:spacing w:val="-9"/>
        </w:rPr>
        <w:t xml:space="preserve"> </w:t>
      </w:r>
      <w:r>
        <w:t>оценка социально-экономических последствий чрезвычайных ситуаций.</w:t>
      </w:r>
    </w:p>
    <w:p w14:paraId="2AC85010">
      <w:pPr>
        <w:pStyle w:val="5"/>
        <w:spacing w:before="280"/>
        <w:ind w:left="0"/>
      </w:pPr>
    </w:p>
    <w:p w14:paraId="0D495C6F">
      <w:pPr>
        <w:pStyle w:val="2"/>
        <w:numPr>
          <w:ilvl w:val="0"/>
          <w:numId w:val="2"/>
        </w:numPr>
        <w:tabs>
          <w:tab w:val="left" w:pos="653"/>
          <w:tab w:val="left" w:pos="655"/>
        </w:tabs>
        <w:spacing w:before="0" w:after="0" w:line="242" w:lineRule="auto"/>
        <w:ind w:left="655" w:right="1272" w:hanging="361"/>
        <w:jc w:val="left"/>
      </w:pPr>
      <w:r>
        <w:t>Определите</w:t>
      </w:r>
      <w:r>
        <w:rPr>
          <w:spacing w:val="-5"/>
        </w:rPr>
        <w:t xml:space="preserve"> </w:t>
      </w:r>
      <w:r>
        <w:t>мероприятия,</w:t>
      </w:r>
      <w:r>
        <w:rPr>
          <w:spacing w:val="-6"/>
        </w:rPr>
        <w:t xml:space="preserve"> </w:t>
      </w:r>
      <w:r>
        <w:t>которые</w:t>
      </w:r>
      <w:r>
        <w:rPr>
          <w:spacing w:val="-5"/>
        </w:rPr>
        <w:t xml:space="preserve"> </w:t>
      </w:r>
      <w:r>
        <w:t>входят</w:t>
      </w:r>
      <w:r>
        <w:rPr>
          <w:spacing w:val="-4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содержание</w:t>
      </w:r>
      <w:r>
        <w:rPr>
          <w:spacing w:val="-5"/>
        </w:rPr>
        <w:t xml:space="preserve"> </w:t>
      </w:r>
      <w:r>
        <w:t>аварийно- спасательных работ в очагах поражения</w:t>
      </w:r>
    </w:p>
    <w:p w14:paraId="6D058640">
      <w:pPr>
        <w:pStyle w:val="5"/>
        <w:spacing w:line="317" w:lineRule="exact"/>
        <w:ind w:left="655"/>
      </w:pPr>
      <w:r>
        <w:t>А)</w:t>
      </w:r>
      <w:r>
        <w:rPr>
          <w:spacing w:val="-7"/>
        </w:rPr>
        <w:t xml:space="preserve"> </w:t>
      </w:r>
      <w:r>
        <w:t>срочное</w:t>
      </w:r>
      <w:r>
        <w:rPr>
          <w:spacing w:val="-7"/>
        </w:rPr>
        <w:t xml:space="preserve"> </w:t>
      </w:r>
      <w:r>
        <w:t>захоронение</w:t>
      </w:r>
      <w:r>
        <w:rPr>
          <w:spacing w:val="-7"/>
        </w:rPr>
        <w:t xml:space="preserve"> </w:t>
      </w:r>
      <w:r>
        <w:rPr>
          <w:spacing w:val="-2"/>
        </w:rPr>
        <w:t>трупов;</w:t>
      </w:r>
    </w:p>
    <w:p w14:paraId="4E0E9DBD">
      <w:pPr>
        <w:pStyle w:val="5"/>
        <w:ind w:left="655" w:right="1253"/>
      </w:pPr>
      <w:r>
        <w:t>Б)</w:t>
      </w:r>
      <w:r>
        <w:rPr>
          <w:spacing w:val="-6"/>
        </w:rPr>
        <w:t xml:space="preserve"> </w:t>
      </w:r>
      <w:r>
        <w:t>оказание</w:t>
      </w:r>
      <w:r>
        <w:rPr>
          <w:spacing w:val="-6"/>
        </w:rPr>
        <w:t xml:space="preserve"> </w:t>
      </w:r>
      <w:r>
        <w:t>специализированной</w:t>
      </w:r>
      <w:r>
        <w:rPr>
          <w:spacing w:val="-6"/>
        </w:rPr>
        <w:t xml:space="preserve"> </w:t>
      </w:r>
      <w:r>
        <w:t>медицинской</w:t>
      </w:r>
      <w:r>
        <w:rPr>
          <w:spacing w:val="-6"/>
        </w:rPr>
        <w:t xml:space="preserve"> </w:t>
      </w:r>
      <w:r>
        <w:t>помощи</w:t>
      </w:r>
      <w:r>
        <w:rPr>
          <w:spacing w:val="-9"/>
        </w:rPr>
        <w:t xml:space="preserve"> </w:t>
      </w:r>
      <w:r>
        <w:t>пострадавшим; В) санитарная обработка людей и ветеринарная обработка животных; Г) ограждение участка работ в зоне поражения;</w:t>
      </w:r>
    </w:p>
    <w:p w14:paraId="457B4E3E">
      <w:pPr>
        <w:pStyle w:val="5"/>
        <w:spacing w:line="321" w:lineRule="exact"/>
        <w:ind w:left="655"/>
      </w:pPr>
      <w:r>
        <w:t>Д)</w:t>
      </w:r>
      <w:r>
        <w:rPr>
          <w:spacing w:val="-5"/>
        </w:rPr>
        <w:t xml:space="preserve"> </w:t>
      </w:r>
      <w:r>
        <w:t>разведка</w:t>
      </w:r>
      <w:r>
        <w:rPr>
          <w:spacing w:val="-6"/>
        </w:rPr>
        <w:t xml:space="preserve"> </w:t>
      </w:r>
      <w:r>
        <w:t>участков</w:t>
      </w:r>
      <w:r>
        <w:rPr>
          <w:spacing w:val="-3"/>
        </w:rPr>
        <w:t xml:space="preserve"> </w:t>
      </w:r>
      <w:r>
        <w:t>работ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очагах</w:t>
      </w:r>
      <w:r>
        <w:rPr>
          <w:spacing w:val="-1"/>
        </w:rPr>
        <w:t xml:space="preserve"> </w:t>
      </w:r>
      <w:r>
        <w:rPr>
          <w:spacing w:val="-2"/>
        </w:rPr>
        <w:t>поражения.</w:t>
      </w:r>
    </w:p>
    <w:p w14:paraId="2779B4C9">
      <w:pPr>
        <w:pStyle w:val="5"/>
        <w:spacing w:after="0" w:line="321" w:lineRule="exact"/>
        <w:sectPr>
          <w:pgSz w:w="11910" w:h="16840"/>
          <w:pgMar w:top="640" w:right="708" w:bottom="280" w:left="708" w:header="720" w:footer="720" w:gutter="0"/>
          <w:cols w:space="720" w:num="1"/>
        </w:sectPr>
      </w:pPr>
    </w:p>
    <w:p w14:paraId="51E37251">
      <w:pPr>
        <w:pStyle w:val="2"/>
        <w:numPr>
          <w:ilvl w:val="0"/>
          <w:numId w:val="2"/>
        </w:numPr>
        <w:tabs>
          <w:tab w:val="left" w:pos="653"/>
          <w:tab w:val="left" w:pos="655"/>
        </w:tabs>
        <w:spacing w:before="61" w:after="0" w:line="240" w:lineRule="auto"/>
        <w:ind w:left="655" w:right="1693" w:hanging="361"/>
        <w:jc w:val="left"/>
      </w:pPr>
      <w:r>
        <w:t>Какой</w:t>
      </w:r>
      <w:r>
        <w:rPr>
          <w:spacing w:val="-5"/>
        </w:rPr>
        <w:t xml:space="preserve"> </w:t>
      </w:r>
      <w:r>
        <w:t>сигнальный</w:t>
      </w:r>
      <w:r>
        <w:rPr>
          <w:spacing w:val="-7"/>
        </w:rPr>
        <w:t xml:space="preserve"> </w:t>
      </w:r>
      <w:r>
        <w:t>цвет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какую</w:t>
      </w:r>
      <w:r>
        <w:rPr>
          <w:spacing w:val="-4"/>
        </w:rPr>
        <w:t xml:space="preserve"> </w:t>
      </w:r>
      <w:r>
        <w:t>геометрическую</w:t>
      </w:r>
      <w:r>
        <w:rPr>
          <w:spacing w:val="-4"/>
        </w:rPr>
        <w:t xml:space="preserve"> </w:t>
      </w:r>
      <w:r>
        <w:t>форму</w:t>
      </w:r>
      <w:r>
        <w:rPr>
          <w:spacing w:val="-6"/>
        </w:rPr>
        <w:t xml:space="preserve"> </w:t>
      </w:r>
      <w:r>
        <w:t>имеют запрещающие знаки безопасности</w:t>
      </w:r>
    </w:p>
    <w:p w14:paraId="22DB9D87">
      <w:pPr>
        <w:pStyle w:val="5"/>
        <w:spacing w:line="321" w:lineRule="exact"/>
        <w:ind w:left="655"/>
      </w:pPr>
      <w:r>
        <w:t xml:space="preserve">А) </w:t>
      </w:r>
      <w:r>
        <w:rPr>
          <w:spacing w:val="-2"/>
        </w:rPr>
        <w:t>Красный;</w:t>
      </w:r>
    </w:p>
    <w:p w14:paraId="2C5FA59D">
      <w:pPr>
        <w:pStyle w:val="5"/>
        <w:spacing w:before="1" w:line="242" w:lineRule="auto"/>
        <w:ind w:left="655" w:right="7840"/>
      </w:pPr>
      <w:r>
        <w:t>Б)</w:t>
      </w:r>
      <w:r>
        <w:rPr>
          <w:spacing w:val="-18"/>
        </w:rPr>
        <w:t xml:space="preserve"> </w:t>
      </w:r>
      <w:r>
        <w:t>Треугольник; В) Квадрат;</w:t>
      </w:r>
    </w:p>
    <w:p w14:paraId="334AEE53">
      <w:pPr>
        <w:pStyle w:val="5"/>
        <w:spacing w:line="317" w:lineRule="exact"/>
        <w:ind w:left="655"/>
      </w:pPr>
      <w:r>
        <w:t>Г)</w:t>
      </w:r>
      <w:r>
        <w:rPr>
          <w:spacing w:val="-1"/>
        </w:rPr>
        <w:t xml:space="preserve"> </w:t>
      </w:r>
      <w:r>
        <w:rPr>
          <w:spacing w:val="-2"/>
        </w:rPr>
        <w:t>Жёлтый;</w:t>
      </w:r>
    </w:p>
    <w:p w14:paraId="0815F2FF">
      <w:pPr>
        <w:pStyle w:val="5"/>
        <w:ind w:left="655"/>
      </w:pPr>
      <w:r>
        <w:t>Д)</w:t>
      </w:r>
      <w:r>
        <w:rPr>
          <w:spacing w:val="-4"/>
        </w:rPr>
        <w:t xml:space="preserve"> </w:t>
      </w:r>
      <w:r>
        <w:t>Круг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поперечной</w:t>
      </w:r>
      <w:r>
        <w:rPr>
          <w:spacing w:val="-4"/>
        </w:rPr>
        <w:t xml:space="preserve"> </w:t>
      </w:r>
      <w:r>
        <w:rPr>
          <w:spacing w:val="-2"/>
        </w:rPr>
        <w:t>полосой.</w:t>
      </w:r>
    </w:p>
    <w:p w14:paraId="6C5A47DB">
      <w:pPr>
        <w:pStyle w:val="2"/>
        <w:numPr>
          <w:ilvl w:val="0"/>
          <w:numId w:val="2"/>
        </w:numPr>
        <w:tabs>
          <w:tab w:val="left" w:pos="654"/>
        </w:tabs>
        <w:spacing w:before="280" w:after="0" w:line="322" w:lineRule="exact"/>
        <w:ind w:left="654" w:right="0" w:hanging="359"/>
        <w:jc w:val="left"/>
      </w:pPr>
      <w:r>
        <w:t>К</w:t>
      </w:r>
      <w:r>
        <w:rPr>
          <w:spacing w:val="-9"/>
        </w:rPr>
        <w:t xml:space="preserve"> </w:t>
      </w:r>
      <w:r>
        <w:t>медицинским</w:t>
      </w:r>
      <w:r>
        <w:rPr>
          <w:spacing w:val="-7"/>
        </w:rPr>
        <w:t xml:space="preserve"> </w:t>
      </w:r>
      <w:r>
        <w:t>средствам</w:t>
      </w:r>
      <w:r>
        <w:rPr>
          <w:spacing w:val="-6"/>
        </w:rPr>
        <w:t xml:space="preserve"> </w:t>
      </w:r>
      <w:r>
        <w:t>индивидуальной</w:t>
      </w:r>
      <w:r>
        <w:rPr>
          <w:spacing w:val="-9"/>
        </w:rPr>
        <w:t xml:space="preserve"> </w:t>
      </w:r>
      <w:r>
        <w:t>защиты</w:t>
      </w:r>
      <w:r>
        <w:rPr>
          <w:spacing w:val="-7"/>
        </w:rPr>
        <w:t xml:space="preserve"> </w:t>
      </w:r>
      <w:r>
        <w:rPr>
          <w:spacing w:val="-2"/>
        </w:rPr>
        <w:t>относятся</w:t>
      </w:r>
    </w:p>
    <w:p w14:paraId="386924EF">
      <w:pPr>
        <w:pStyle w:val="5"/>
        <w:spacing w:line="322" w:lineRule="exact"/>
        <w:ind w:left="691"/>
      </w:pPr>
      <w:r>
        <w:t>А)</w:t>
      </w:r>
      <w:r>
        <w:rPr>
          <w:spacing w:val="-5"/>
        </w:rPr>
        <w:t xml:space="preserve"> </w:t>
      </w:r>
      <w:r>
        <w:t>Щиток</w:t>
      </w:r>
      <w:r>
        <w:rPr>
          <w:spacing w:val="-3"/>
        </w:rPr>
        <w:t xml:space="preserve"> </w:t>
      </w:r>
      <w:r>
        <w:t>защитный</w:t>
      </w:r>
      <w:r>
        <w:rPr>
          <w:spacing w:val="-3"/>
        </w:rPr>
        <w:t xml:space="preserve"> </w:t>
      </w:r>
      <w:r>
        <w:t>лицевой</w:t>
      </w:r>
      <w:r>
        <w:rPr>
          <w:spacing w:val="-3"/>
        </w:rPr>
        <w:t xml:space="preserve"> </w:t>
      </w:r>
      <w:r>
        <w:rPr>
          <w:spacing w:val="-2"/>
        </w:rPr>
        <w:t>медицинский;</w:t>
      </w:r>
    </w:p>
    <w:p w14:paraId="0C28B050">
      <w:pPr>
        <w:pStyle w:val="5"/>
        <w:ind w:left="691" w:right="3341"/>
      </w:pPr>
      <w:r>
        <w:t>Б)</w:t>
      </w:r>
      <w:r>
        <w:rPr>
          <w:spacing w:val="-6"/>
        </w:rPr>
        <w:t xml:space="preserve"> </w:t>
      </w:r>
      <w:r>
        <w:t>Средства</w:t>
      </w:r>
      <w:r>
        <w:rPr>
          <w:spacing w:val="-6"/>
        </w:rPr>
        <w:t xml:space="preserve"> </w:t>
      </w:r>
      <w:r>
        <w:t>защиты</w:t>
      </w:r>
      <w:r>
        <w:rPr>
          <w:spacing w:val="-7"/>
        </w:rPr>
        <w:t xml:space="preserve"> </w:t>
      </w:r>
      <w:r>
        <w:t>из</w:t>
      </w:r>
      <w:r>
        <w:rPr>
          <w:spacing w:val="-5"/>
        </w:rPr>
        <w:t xml:space="preserve"> </w:t>
      </w:r>
      <w:r>
        <w:t>антимикробных</w:t>
      </w:r>
      <w:r>
        <w:rPr>
          <w:spacing w:val="-8"/>
        </w:rPr>
        <w:t xml:space="preserve"> </w:t>
      </w:r>
      <w:r>
        <w:t>материалов; В) Камера изолирующая детская;</w:t>
      </w:r>
    </w:p>
    <w:p w14:paraId="148A743D">
      <w:pPr>
        <w:pStyle w:val="5"/>
        <w:spacing w:line="321" w:lineRule="exact"/>
        <w:ind w:left="691"/>
      </w:pPr>
      <w:r>
        <w:t>Г)</w:t>
      </w:r>
      <w:r>
        <w:rPr>
          <w:spacing w:val="-1"/>
        </w:rPr>
        <w:t xml:space="preserve"> </w:t>
      </w:r>
      <w:r>
        <w:rPr>
          <w:spacing w:val="-2"/>
        </w:rPr>
        <w:t>Пневмокостюм;</w:t>
      </w:r>
    </w:p>
    <w:p w14:paraId="511899CA">
      <w:pPr>
        <w:pStyle w:val="5"/>
        <w:spacing w:before="2"/>
        <w:ind w:left="691"/>
      </w:pPr>
      <w:r>
        <w:t>Д)</w:t>
      </w:r>
      <w:r>
        <w:rPr>
          <w:spacing w:val="-9"/>
        </w:rPr>
        <w:t xml:space="preserve"> </w:t>
      </w:r>
      <w:r>
        <w:t>Защитные</w:t>
      </w:r>
      <w:r>
        <w:rPr>
          <w:spacing w:val="-9"/>
        </w:rPr>
        <w:t xml:space="preserve"> </w:t>
      </w:r>
      <w:r>
        <w:t>дерматологические</w:t>
      </w:r>
      <w:r>
        <w:rPr>
          <w:spacing w:val="-7"/>
        </w:rPr>
        <w:t xml:space="preserve"> </w:t>
      </w:r>
      <w:r>
        <w:rPr>
          <w:spacing w:val="-2"/>
        </w:rPr>
        <w:t>средства.</w:t>
      </w:r>
    </w:p>
    <w:p w14:paraId="5D62D236">
      <w:pPr>
        <w:pStyle w:val="5"/>
        <w:ind w:left="0"/>
      </w:pPr>
    </w:p>
    <w:p w14:paraId="2603E9C8">
      <w:pPr>
        <w:pStyle w:val="5"/>
        <w:spacing w:before="280"/>
        <w:ind w:left="0"/>
      </w:pPr>
    </w:p>
    <w:p w14:paraId="6991412B">
      <w:pPr>
        <w:pStyle w:val="2"/>
        <w:ind w:left="691" w:firstLine="0"/>
      </w:pPr>
      <w:r>
        <w:t>Задание</w:t>
      </w:r>
      <w:r>
        <w:rPr>
          <w:spacing w:val="-4"/>
        </w:rPr>
        <w:t xml:space="preserve"> </w:t>
      </w:r>
      <w:r>
        <w:t>4.</w:t>
      </w:r>
      <w:r>
        <w:rPr>
          <w:spacing w:val="-4"/>
        </w:rPr>
        <w:t xml:space="preserve"> </w:t>
      </w:r>
      <w:r>
        <w:t>(12</w:t>
      </w:r>
      <w:r>
        <w:rPr>
          <w:spacing w:val="-7"/>
        </w:rPr>
        <w:t xml:space="preserve"> </w:t>
      </w:r>
      <w:r>
        <w:t>баллов).</w:t>
      </w:r>
      <w:r>
        <w:rPr>
          <w:spacing w:val="-5"/>
        </w:rPr>
        <w:t xml:space="preserve"> </w:t>
      </w:r>
      <w:r>
        <w:t>Дополните</w:t>
      </w:r>
      <w:r>
        <w:rPr>
          <w:spacing w:val="-4"/>
        </w:rPr>
        <w:t xml:space="preserve"> </w:t>
      </w:r>
      <w:r>
        <w:t>рекомендации</w:t>
      </w:r>
      <w:r>
        <w:rPr>
          <w:spacing w:val="-5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безопасному</w:t>
      </w:r>
      <w:r>
        <w:rPr>
          <w:spacing w:val="-5"/>
        </w:rPr>
        <w:t xml:space="preserve"> </w:t>
      </w:r>
      <w:r>
        <w:t>поведению при химической̆ аварии. За каждое правильное дополнение – 2 балла.</w:t>
      </w:r>
    </w:p>
    <w:p w14:paraId="26444B20">
      <w:pPr>
        <w:pStyle w:val="7"/>
        <w:numPr>
          <w:ilvl w:val="0"/>
          <w:numId w:val="3"/>
        </w:numPr>
        <w:tabs>
          <w:tab w:val="left" w:pos="901"/>
          <w:tab w:val="left" w:pos="9329"/>
        </w:tabs>
        <w:spacing w:before="284" w:after="0" w:line="247" w:lineRule="auto"/>
        <w:ind w:left="691" w:right="762" w:firstLine="0"/>
        <w:jc w:val="left"/>
        <w:rPr>
          <w:sz w:val="28"/>
        </w:rPr>
      </w:pPr>
      <w:r>
        <w:rPr>
          <w:sz w:val="28"/>
        </w:rPr>
        <w:t xml:space="preserve">надеть </w:t>
      </w:r>
      <w:r>
        <w:rPr>
          <w:sz w:val="28"/>
          <w:u w:val="single"/>
        </w:rPr>
        <w:tab/>
      </w:r>
      <w:r>
        <w:rPr>
          <w:spacing w:val="-4"/>
          <w:sz w:val="28"/>
        </w:rPr>
        <w:t xml:space="preserve">(1), </w:t>
      </w:r>
      <w:r>
        <w:rPr>
          <w:sz w:val="28"/>
        </w:rPr>
        <w:t>закрыть окна и форточки;</w:t>
      </w:r>
    </w:p>
    <w:p w14:paraId="551BA716">
      <w:pPr>
        <w:pStyle w:val="7"/>
        <w:numPr>
          <w:ilvl w:val="0"/>
          <w:numId w:val="3"/>
        </w:numPr>
        <w:tabs>
          <w:tab w:val="left" w:pos="901"/>
          <w:tab w:val="left" w:pos="5839"/>
        </w:tabs>
        <w:spacing w:before="283" w:after="0" w:line="247" w:lineRule="auto"/>
        <w:ind w:left="691" w:right="535" w:firstLine="0"/>
        <w:jc w:val="left"/>
        <w:rPr>
          <w:sz w:val="28"/>
        </w:rPr>
      </w:pPr>
      <w:r>
        <w:rPr>
          <w:sz w:val="28"/>
        </w:rPr>
        <w:t>отключить</w:t>
      </w:r>
      <w:r>
        <w:rPr>
          <w:spacing w:val="-3"/>
          <w:sz w:val="28"/>
        </w:rPr>
        <w:t xml:space="preserve"> </w:t>
      </w:r>
      <w:r>
        <w:rPr>
          <w:sz w:val="28"/>
        </w:rPr>
        <w:t>нагревательные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бытовые</w:t>
      </w:r>
      <w:r>
        <w:rPr>
          <w:spacing w:val="-4"/>
          <w:sz w:val="28"/>
        </w:rPr>
        <w:t xml:space="preserve"> </w:t>
      </w:r>
      <w:r>
        <w:rPr>
          <w:sz w:val="28"/>
        </w:rPr>
        <w:t>электроприборы,</w:t>
      </w:r>
      <w:r>
        <w:rPr>
          <w:spacing w:val="-3"/>
          <w:sz w:val="28"/>
        </w:rPr>
        <w:t xml:space="preserve"> </w:t>
      </w:r>
      <w:r>
        <w:rPr>
          <w:sz w:val="28"/>
        </w:rPr>
        <w:t>газ,</w:t>
      </w:r>
      <w:r>
        <w:rPr>
          <w:spacing w:val="-3"/>
          <w:sz w:val="28"/>
        </w:rPr>
        <w:t xml:space="preserve"> </w:t>
      </w:r>
      <w:r>
        <w:rPr>
          <w:sz w:val="28"/>
        </w:rPr>
        <w:t>погасить</w:t>
      </w:r>
      <w:r>
        <w:rPr>
          <w:spacing w:val="-3"/>
          <w:sz w:val="28"/>
        </w:rPr>
        <w:t xml:space="preserve"> </w:t>
      </w:r>
      <w:r>
        <w:rPr>
          <w:sz w:val="28"/>
        </w:rPr>
        <w:t xml:space="preserve">огонь в печах, одеться, взять </w:t>
      </w:r>
      <w:r>
        <w:rPr>
          <w:sz w:val="28"/>
          <w:u w:val="single"/>
        </w:rPr>
        <w:tab/>
      </w:r>
      <w:r>
        <w:rPr>
          <w:sz w:val="28"/>
        </w:rPr>
        <w:t>(2) и запас продуктов;</w:t>
      </w:r>
    </w:p>
    <w:p w14:paraId="75A5F452">
      <w:pPr>
        <w:pStyle w:val="7"/>
        <w:numPr>
          <w:ilvl w:val="0"/>
          <w:numId w:val="3"/>
        </w:numPr>
        <w:tabs>
          <w:tab w:val="left" w:pos="901"/>
        </w:tabs>
        <w:spacing w:before="0" w:after="0" w:line="319" w:lineRule="exact"/>
        <w:ind w:left="901" w:right="0" w:hanging="210"/>
        <w:jc w:val="left"/>
        <w:rPr>
          <w:sz w:val="28"/>
        </w:rPr>
      </w:pPr>
      <w:r>
        <w:rPr>
          <w:sz w:val="28"/>
        </w:rPr>
        <w:t>быстро</w:t>
      </w:r>
      <w:r>
        <w:rPr>
          <w:spacing w:val="-3"/>
          <w:sz w:val="28"/>
        </w:rPr>
        <w:t xml:space="preserve"> </w:t>
      </w:r>
      <w:r>
        <w:rPr>
          <w:sz w:val="28"/>
        </w:rPr>
        <w:t>выйти</w:t>
      </w:r>
      <w:r>
        <w:rPr>
          <w:spacing w:val="-3"/>
          <w:sz w:val="28"/>
        </w:rPr>
        <w:t xml:space="preserve"> </w:t>
      </w:r>
      <w:r>
        <w:rPr>
          <w:sz w:val="28"/>
        </w:rPr>
        <w:t>из</w:t>
      </w:r>
      <w:r>
        <w:rPr>
          <w:spacing w:val="-6"/>
          <w:sz w:val="28"/>
        </w:rPr>
        <w:t xml:space="preserve"> </w:t>
      </w:r>
      <w:r>
        <w:rPr>
          <w:sz w:val="28"/>
        </w:rPr>
        <w:t>жилого</w:t>
      </w:r>
      <w:r>
        <w:rPr>
          <w:spacing w:val="-3"/>
          <w:sz w:val="28"/>
        </w:rPr>
        <w:t xml:space="preserve"> </w:t>
      </w:r>
      <w:r>
        <w:rPr>
          <w:sz w:val="28"/>
        </w:rPr>
        <w:t>массива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указанном</w:t>
      </w:r>
      <w:r>
        <w:rPr>
          <w:spacing w:val="-6"/>
          <w:sz w:val="28"/>
        </w:rPr>
        <w:t xml:space="preserve"> </w:t>
      </w:r>
      <w:r>
        <w:rPr>
          <w:sz w:val="28"/>
        </w:rPr>
        <w:t>направлении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сторону,</w:t>
      </w:r>
    </w:p>
    <w:p w14:paraId="4BAFCF2C">
      <w:pPr>
        <w:pStyle w:val="5"/>
        <w:tabs>
          <w:tab w:val="left" w:pos="3073"/>
        </w:tabs>
        <w:spacing w:before="6"/>
        <w:ind w:left="691"/>
      </w:pPr>
      <w:r>
        <w:rPr>
          <w:u w:val="single"/>
        </w:rPr>
        <w:tab/>
      </w:r>
      <w:r>
        <w:t>(3)</w:t>
      </w:r>
      <w:r>
        <w:rPr>
          <w:spacing w:val="-7"/>
        </w:rPr>
        <w:t xml:space="preserve"> </w:t>
      </w:r>
      <w:r>
        <w:t>направлению</w:t>
      </w:r>
      <w:r>
        <w:rPr>
          <w:spacing w:val="-4"/>
        </w:rPr>
        <w:t xml:space="preserve"> </w:t>
      </w:r>
      <w:r>
        <w:rPr>
          <w:spacing w:val="-2"/>
        </w:rPr>
        <w:t>ветра;</w:t>
      </w:r>
    </w:p>
    <w:p w14:paraId="7BA50303">
      <w:pPr>
        <w:pStyle w:val="5"/>
        <w:tabs>
          <w:tab w:val="left" w:pos="6359"/>
        </w:tabs>
        <w:spacing w:before="295"/>
        <w:ind w:left="691"/>
      </w:pPr>
      <w:r>
        <w:t xml:space="preserve">–в случае отсутствия </w:t>
      </w:r>
      <w:r>
        <w:rPr>
          <w:u w:val="single"/>
        </w:rPr>
        <w:tab/>
      </w:r>
      <w:r>
        <w:rPr>
          <w:spacing w:val="-2"/>
        </w:rPr>
        <w:t>(4)использовать</w:t>
      </w:r>
    </w:p>
    <w:p w14:paraId="6CBA7902">
      <w:pPr>
        <w:pStyle w:val="5"/>
        <w:tabs>
          <w:tab w:val="left" w:pos="3073"/>
        </w:tabs>
        <w:spacing w:before="7"/>
        <w:ind w:left="691"/>
      </w:pPr>
      <w:r>
        <w:rPr>
          <w:u w:val="single"/>
        </w:rPr>
        <w:tab/>
      </w:r>
      <w:r>
        <w:t>(5)</w:t>
      </w:r>
      <w:r>
        <w:rPr>
          <w:spacing w:val="-6"/>
        </w:rPr>
        <w:t xml:space="preserve"> </w:t>
      </w:r>
      <w:r>
        <w:t>или</w:t>
      </w:r>
      <w:r>
        <w:rPr>
          <w:spacing w:val="-4"/>
        </w:rPr>
        <w:t xml:space="preserve"> </w:t>
      </w:r>
      <w:r>
        <w:t>изделия</w:t>
      </w:r>
      <w:r>
        <w:rPr>
          <w:spacing w:val="-4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ткани,</w:t>
      </w:r>
      <w:r>
        <w:rPr>
          <w:spacing w:val="-5"/>
        </w:rPr>
        <w:t xml:space="preserve"> </w:t>
      </w:r>
      <w:r>
        <w:t>смоченные</w:t>
      </w:r>
      <w:r>
        <w:rPr>
          <w:spacing w:val="-3"/>
        </w:rPr>
        <w:t xml:space="preserve"> </w:t>
      </w:r>
      <w:r>
        <w:rPr>
          <w:spacing w:val="-2"/>
        </w:rPr>
        <w:t>водой;</w:t>
      </w:r>
    </w:p>
    <w:p w14:paraId="55DDBAC4">
      <w:pPr>
        <w:pStyle w:val="7"/>
        <w:numPr>
          <w:ilvl w:val="0"/>
          <w:numId w:val="3"/>
        </w:numPr>
        <w:tabs>
          <w:tab w:val="left" w:pos="901"/>
          <w:tab w:val="left" w:pos="4772"/>
        </w:tabs>
        <w:spacing w:before="7" w:after="0" w:line="244" w:lineRule="auto"/>
        <w:ind w:left="691" w:right="671" w:firstLine="0"/>
        <w:jc w:val="left"/>
        <w:rPr>
          <w:sz w:val="28"/>
        </w:rPr>
      </w:pPr>
      <w:r>
        <w:rPr>
          <w:sz w:val="28"/>
        </w:rPr>
        <w:t>при</w:t>
      </w:r>
      <w:r>
        <w:rPr>
          <w:spacing w:val="-5"/>
          <w:sz w:val="28"/>
        </w:rPr>
        <w:t xml:space="preserve"> </w:t>
      </w:r>
      <w:r>
        <w:rPr>
          <w:sz w:val="28"/>
        </w:rPr>
        <w:t>движении</w:t>
      </w:r>
      <w:r>
        <w:rPr>
          <w:spacing w:val="-5"/>
          <w:sz w:val="28"/>
        </w:rPr>
        <w:t xml:space="preserve"> </w:t>
      </w:r>
      <w:r>
        <w:rPr>
          <w:sz w:val="28"/>
        </w:rPr>
        <w:t>по</w:t>
      </w:r>
      <w:r>
        <w:rPr>
          <w:spacing w:val="-1"/>
          <w:sz w:val="28"/>
        </w:rPr>
        <w:t xml:space="preserve"> </w:t>
      </w:r>
      <w:r>
        <w:rPr>
          <w:sz w:val="28"/>
        </w:rPr>
        <w:t>заражённой</w:t>
      </w:r>
      <w:r>
        <w:rPr>
          <w:spacing w:val="-2"/>
          <w:sz w:val="28"/>
        </w:rPr>
        <w:t xml:space="preserve"> </w:t>
      </w:r>
      <w:r>
        <w:rPr>
          <w:sz w:val="28"/>
        </w:rPr>
        <w:t>местности</w:t>
      </w:r>
      <w:r>
        <w:rPr>
          <w:spacing w:val="-2"/>
          <w:sz w:val="28"/>
        </w:rPr>
        <w:t xml:space="preserve"> </w:t>
      </w:r>
      <w:r>
        <w:rPr>
          <w:sz w:val="28"/>
        </w:rPr>
        <w:t>двигаться</w:t>
      </w:r>
      <w:r>
        <w:rPr>
          <w:spacing w:val="-5"/>
          <w:sz w:val="28"/>
        </w:rPr>
        <w:t xml:space="preserve"> </w:t>
      </w:r>
      <w:r>
        <w:rPr>
          <w:sz w:val="28"/>
        </w:rPr>
        <w:t>быстро,</w:t>
      </w:r>
      <w:r>
        <w:rPr>
          <w:spacing w:val="-3"/>
          <w:sz w:val="28"/>
        </w:rPr>
        <w:t xml:space="preserve"> </w:t>
      </w:r>
      <w:r>
        <w:rPr>
          <w:sz w:val="28"/>
        </w:rPr>
        <w:t>но</w:t>
      </w:r>
      <w:r>
        <w:rPr>
          <w:spacing w:val="-4"/>
          <w:sz w:val="28"/>
        </w:rPr>
        <w:t xml:space="preserve"> </w:t>
      </w:r>
      <w:r>
        <w:rPr>
          <w:sz w:val="28"/>
        </w:rPr>
        <w:t>не</w:t>
      </w:r>
      <w:r>
        <w:rPr>
          <w:spacing w:val="-2"/>
          <w:sz w:val="28"/>
        </w:rPr>
        <w:t xml:space="preserve"> </w:t>
      </w:r>
      <w:r>
        <w:rPr>
          <w:sz w:val="28"/>
        </w:rPr>
        <w:t>бежать</w:t>
      </w:r>
      <w:r>
        <w:rPr>
          <w:spacing w:val="-3"/>
          <w:sz w:val="28"/>
        </w:rPr>
        <w:t xml:space="preserve"> </w:t>
      </w:r>
      <w:r>
        <w:rPr>
          <w:sz w:val="28"/>
        </w:rPr>
        <w:t xml:space="preserve">и не поднимать </w:t>
      </w:r>
      <w:r>
        <w:rPr>
          <w:sz w:val="28"/>
          <w:u w:val="single"/>
        </w:rPr>
        <w:tab/>
      </w:r>
      <w:r>
        <w:rPr>
          <w:spacing w:val="-4"/>
          <w:sz w:val="28"/>
        </w:rPr>
        <w:t>(6);</w:t>
      </w:r>
    </w:p>
    <w:p w14:paraId="095B3565">
      <w:pPr>
        <w:pStyle w:val="7"/>
        <w:numPr>
          <w:ilvl w:val="0"/>
          <w:numId w:val="3"/>
        </w:numPr>
        <w:tabs>
          <w:tab w:val="left" w:pos="901"/>
        </w:tabs>
        <w:spacing w:before="1" w:after="0" w:line="240" w:lineRule="auto"/>
        <w:ind w:left="901" w:right="0" w:hanging="210"/>
        <w:jc w:val="left"/>
        <w:rPr>
          <w:sz w:val="28"/>
        </w:rPr>
      </w:pPr>
      <w:r>
        <w:rPr>
          <w:sz w:val="28"/>
        </w:rPr>
        <w:t>не</w:t>
      </w:r>
      <w:r>
        <w:rPr>
          <w:spacing w:val="-9"/>
          <w:sz w:val="28"/>
        </w:rPr>
        <w:t xml:space="preserve"> </w:t>
      </w:r>
      <w:r>
        <w:rPr>
          <w:sz w:val="28"/>
        </w:rPr>
        <w:t>прислоняться</w:t>
      </w:r>
      <w:r>
        <w:rPr>
          <w:spacing w:val="-3"/>
          <w:sz w:val="28"/>
        </w:rPr>
        <w:t xml:space="preserve"> </w:t>
      </w:r>
      <w:r>
        <w:rPr>
          <w:sz w:val="28"/>
        </w:rPr>
        <w:t>к</w:t>
      </w:r>
      <w:r>
        <w:rPr>
          <w:spacing w:val="-6"/>
          <w:sz w:val="28"/>
        </w:rPr>
        <w:t xml:space="preserve"> </w:t>
      </w:r>
      <w:r>
        <w:rPr>
          <w:sz w:val="28"/>
        </w:rPr>
        <w:t>зданиям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не</w:t>
      </w:r>
      <w:r>
        <w:rPr>
          <w:spacing w:val="-6"/>
          <w:sz w:val="28"/>
        </w:rPr>
        <w:t xml:space="preserve"> </w:t>
      </w:r>
      <w:r>
        <w:rPr>
          <w:sz w:val="28"/>
        </w:rPr>
        <w:t>касаться</w:t>
      </w:r>
      <w:r>
        <w:rPr>
          <w:spacing w:val="-3"/>
          <w:sz w:val="28"/>
        </w:rPr>
        <w:t xml:space="preserve"> </w:t>
      </w:r>
      <w:r>
        <w:rPr>
          <w:sz w:val="28"/>
        </w:rPr>
        <w:t>окружающих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предметов;</w:t>
      </w:r>
    </w:p>
    <w:p w14:paraId="32CAC06E">
      <w:pPr>
        <w:pStyle w:val="7"/>
        <w:numPr>
          <w:ilvl w:val="0"/>
          <w:numId w:val="3"/>
        </w:numPr>
        <w:tabs>
          <w:tab w:val="left" w:pos="901"/>
        </w:tabs>
        <w:spacing w:before="10" w:after="0" w:line="244" w:lineRule="auto"/>
        <w:ind w:left="691" w:right="538" w:firstLine="0"/>
        <w:jc w:val="left"/>
        <w:rPr>
          <w:sz w:val="28"/>
        </w:rPr>
      </w:pPr>
      <w:r>
        <w:rPr>
          <w:sz w:val="28"/>
        </w:rPr>
        <w:t>после выхода из зоны заражения снять верхнюю одежду и оставить её на улице</w:t>
      </w:r>
      <w:r>
        <w:rPr>
          <w:spacing w:val="-5"/>
          <w:sz w:val="28"/>
        </w:rPr>
        <w:t xml:space="preserve"> </w:t>
      </w:r>
      <w:r>
        <w:rPr>
          <w:sz w:val="28"/>
        </w:rPr>
        <w:t>(принять</w:t>
      </w:r>
      <w:r>
        <w:rPr>
          <w:spacing w:val="-8"/>
          <w:sz w:val="28"/>
        </w:rPr>
        <w:t xml:space="preserve"> </w:t>
      </w:r>
      <w:r>
        <w:rPr>
          <w:sz w:val="28"/>
        </w:rPr>
        <w:t>душ</w:t>
      </w:r>
      <w:r>
        <w:rPr>
          <w:spacing w:val="-8"/>
          <w:sz w:val="28"/>
        </w:rPr>
        <w:t xml:space="preserve"> </w:t>
      </w:r>
      <w:r>
        <w:rPr>
          <w:sz w:val="28"/>
        </w:rPr>
        <w:t>с</w:t>
      </w:r>
      <w:r>
        <w:rPr>
          <w:spacing w:val="-5"/>
          <w:sz w:val="28"/>
        </w:rPr>
        <w:t xml:space="preserve"> </w:t>
      </w:r>
      <w:r>
        <w:rPr>
          <w:sz w:val="28"/>
        </w:rPr>
        <w:t>мылом,</w:t>
      </w:r>
      <w:r>
        <w:rPr>
          <w:spacing w:val="-6"/>
          <w:sz w:val="28"/>
        </w:rPr>
        <w:t xml:space="preserve"> </w:t>
      </w:r>
      <w:r>
        <w:rPr>
          <w:sz w:val="28"/>
        </w:rPr>
        <w:t>тщательно</w:t>
      </w:r>
      <w:r>
        <w:rPr>
          <w:spacing w:val="-4"/>
          <w:sz w:val="28"/>
        </w:rPr>
        <w:t xml:space="preserve"> </w:t>
      </w:r>
      <w:r>
        <w:rPr>
          <w:sz w:val="28"/>
        </w:rPr>
        <w:t>промыть</w:t>
      </w:r>
      <w:r>
        <w:rPr>
          <w:spacing w:val="-5"/>
          <w:sz w:val="28"/>
        </w:rPr>
        <w:t xml:space="preserve"> </w:t>
      </w:r>
      <w:r>
        <w:rPr>
          <w:sz w:val="28"/>
        </w:rPr>
        <w:t>глаза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z w:val="28"/>
        </w:rPr>
        <w:t>прополоскать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рот).</w:t>
      </w:r>
    </w:p>
    <w:p w14:paraId="28479521">
      <w:pPr>
        <w:pStyle w:val="7"/>
        <w:spacing w:after="0" w:line="244" w:lineRule="auto"/>
        <w:jc w:val="left"/>
        <w:rPr>
          <w:sz w:val="28"/>
        </w:rPr>
        <w:sectPr>
          <w:pgSz w:w="11910" w:h="16840"/>
          <w:pgMar w:top="640" w:right="708" w:bottom="280" w:left="708" w:header="720" w:footer="720" w:gutter="0"/>
          <w:cols w:space="720" w:num="1"/>
        </w:sectPr>
      </w:pPr>
    </w:p>
    <w:p w14:paraId="46E860AA">
      <w:pPr>
        <w:pStyle w:val="2"/>
        <w:spacing w:before="61"/>
        <w:ind w:left="720" w:firstLine="0"/>
      </w:pPr>
      <w:r>
        <w:t>Задание</w:t>
      </w:r>
      <w:r>
        <w:rPr>
          <w:spacing w:val="-4"/>
        </w:rPr>
        <w:t xml:space="preserve"> </w:t>
      </w:r>
      <w:r>
        <w:t>5.</w:t>
      </w:r>
      <w:r>
        <w:rPr>
          <w:spacing w:val="-5"/>
        </w:rPr>
        <w:t xml:space="preserve"> </w:t>
      </w:r>
      <w:r>
        <w:t>(14</w:t>
      </w:r>
      <w:r>
        <w:rPr>
          <w:spacing w:val="-7"/>
        </w:rPr>
        <w:t xml:space="preserve"> </w:t>
      </w:r>
      <w:r>
        <w:t>баллов)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Вооружённых</w:t>
      </w:r>
      <w:r>
        <w:rPr>
          <w:spacing w:val="-3"/>
        </w:rPr>
        <w:t xml:space="preserve"> </w:t>
      </w:r>
      <w:r>
        <w:t>Силах</w:t>
      </w:r>
      <w:r>
        <w:rPr>
          <w:spacing w:val="-3"/>
        </w:rPr>
        <w:t xml:space="preserve"> </w:t>
      </w:r>
      <w:r>
        <w:t>Российской̆</w:t>
      </w:r>
      <w:r>
        <w:rPr>
          <w:spacing w:val="-5"/>
        </w:rPr>
        <w:t xml:space="preserve"> </w:t>
      </w:r>
      <w:r>
        <w:t>Федерации устанавливаются составы военнослужащих и воинские звания.</w:t>
      </w:r>
    </w:p>
    <w:p w14:paraId="3575B197">
      <w:pPr>
        <w:spacing w:before="0"/>
        <w:ind w:left="732" w:right="0" w:firstLine="0"/>
        <w:jc w:val="left"/>
        <w:rPr>
          <w:b/>
          <w:i/>
          <w:sz w:val="28"/>
        </w:rPr>
      </w:pPr>
      <w:r>
        <w:rPr>
          <w:sz w:val="28"/>
        </w:rPr>
        <w:t>Соотнесите</w:t>
      </w:r>
      <w:r>
        <w:rPr>
          <w:spacing w:val="-7"/>
          <w:sz w:val="28"/>
        </w:rPr>
        <w:t xml:space="preserve"> </w:t>
      </w:r>
      <w:r>
        <w:rPr>
          <w:sz w:val="28"/>
        </w:rPr>
        <w:t>наименования</w:t>
      </w:r>
      <w:r>
        <w:rPr>
          <w:spacing w:val="-4"/>
          <w:sz w:val="28"/>
        </w:rPr>
        <w:t xml:space="preserve"> </w:t>
      </w:r>
      <w:r>
        <w:rPr>
          <w:sz w:val="28"/>
        </w:rPr>
        <w:t>воинских</w:t>
      </w:r>
      <w:r>
        <w:rPr>
          <w:spacing w:val="-3"/>
          <w:sz w:val="28"/>
        </w:rPr>
        <w:t xml:space="preserve"> </w:t>
      </w:r>
      <w:r>
        <w:rPr>
          <w:sz w:val="28"/>
        </w:rPr>
        <w:t>званий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-7"/>
          <w:sz w:val="28"/>
        </w:rPr>
        <w:t xml:space="preserve"> </w:t>
      </w:r>
      <w:r>
        <w:rPr>
          <w:sz w:val="28"/>
        </w:rPr>
        <w:t>со</w:t>
      </w:r>
      <w:r>
        <w:rPr>
          <w:spacing w:val="-3"/>
          <w:sz w:val="28"/>
        </w:rPr>
        <w:t xml:space="preserve"> </w:t>
      </w:r>
      <w:r>
        <w:rPr>
          <w:sz w:val="28"/>
        </w:rPr>
        <w:t>знаками</w:t>
      </w:r>
      <w:r>
        <w:rPr>
          <w:spacing w:val="-4"/>
          <w:sz w:val="28"/>
        </w:rPr>
        <w:t xml:space="preserve"> </w:t>
      </w:r>
      <w:r>
        <w:rPr>
          <w:sz w:val="28"/>
        </w:rPr>
        <w:t xml:space="preserve">различия на погонах. </w:t>
      </w:r>
      <w:r>
        <w:rPr>
          <w:b/>
          <w:i/>
          <w:sz w:val="28"/>
        </w:rPr>
        <w:t>За каждое правильное соотношение-2 балла.</w:t>
      </w:r>
    </w:p>
    <w:p w14:paraId="4E8F2BA8">
      <w:pPr>
        <w:pStyle w:val="5"/>
        <w:spacing w:before="93"/>
        <w:ind w:left="0"/>
        <w:rPr>
          <w:b/>
          <w:i/>
          <w:sz w:val="20"/>
        </w:rPr>
      </w:pPr>
    </w:p>
    <w:tbl>
      <w:tblPr>
        <w:tblStyle w:val="4"/>
        <w:tblW w:w="0" w:type="auto"/>
        <w:tblInd w:w="742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85"/>
        <w:gridCol w:w="3754"/>
        <w:gridCol w:w="751"/>
        <w:gridCol w:w="4447"/>
      </w:tblGrid>
      <w:tr w14:paraId="32FA410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1" w:hRule="atLeast"/>
        </w:trPr>
        <w:tc>
          <w:tcPr>
            <w:tcW w:w="785" w:type="dxa"/>
          </w:tcPr>
          <w:p w14:paraId="44B52F03">
            <w:pPr>
              <w:pStyle w:val="8"/>
              <w:ind w:left="0"/>
              <w:rPr>
                <w:sz w:val="24"/>
              </w:rPr>
            </w:pPr>
          </w:p>
        </w:tc>
        <w:tc>
          <w:tcPr>
            <w:tcW w:w="3754" w:type="dxa"/>
          </w:tcPr>
          <w:p w14:paraId="499852BC">
            <w:pPr>
              <w:pStyle w:val="8"/>
              <w:ind w:left="0"/>
              <w:rPr>
                <w:sz w:val="24"/>
              </w:rPr>
            </w:pPr>
          </w:p>
        </w:tc>
        <w:tc>
          <w:tcPr>
            <w:tcW w:w="751" w:type="dxa"/>
          </w:tcPr>
          <w:p w14:paraId="477BA62E">
            <w:pPr>
              <w:pStyle w:val="8"/>
              <w:ind w:left="0"/>
              <w:rPr>
                <w:sz w:val="24"/>
              </w:rPr>
            </w:pPr>
          </w:p>
        </w:tc>
        <w:tc>
          <w:tcPr>
            <w:tcW w:w="4447" w:type="dxa"/>
          </w:tcPr>
          <w:p w14:paraId="265DC754">
            <w:pPr>
              <w:pStyle w:val="8"/>
              <w:ind w:left="0"/>
              <w:rPr>
                <w:sz w:val="24"/>
              </w:rPr>
            </w:pPr>
          </w:p>
        </w:tc>
      </w:tr>
      <w:tr w14:paraId="48DDB35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514" w:hRule="atLeast"/>
        </w:trPr>
        <w:tc>
          <w:tcPr>
            <w:tcW w:w="785" w:type="dxa"/>
          </w:tcPr>
          <w:p w14:paraId="5ACBDB3A">
            <w:pPr>
              <w:pStyle w:val="8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3754" w:type="dxa"/>
          </w:tcPr>
          <w:p w14:paraId="1C50F18C">
            <w:pPr>
              <w:pStyle w:val="8"/>
              <w:rPr>
                <w:sz w:val="28"/>
              </w:rPr>
            </w:pPr>
            <w:r>
              <w:rPr>
                <w:spacing w:val="-2"/>
                <w:sz w:val="28"/>
              </w:rPr>
              <w:t>Майор</w:t>
            </w:r>
          </w:p>
        </w:tc>
        <w:tc>
          <w:tcPr>
            <w:tcW w:w="751" w:type="dxa"/>
          </w:tcPr>
          <w:p w14:paraId="0952F572">
            <w:pPr>
              <w:pStyle w:val="8"/>
              <w:rPr>
                <w:sz w:val="28"/>
              </w:rPr>
            </w:pPr>
            <w:r>
              <w:rPr>
                <w:spacing w:val="-10"/>
                <w:sz w:val="28"/>
              </w:rPr>
              <w:t>А</w:t>
            </w:r>
          </w:p>
        </w:tc>
        <w:tc>
          <w:tcPr>
            <w:tcW w:w="4447" w:type="dxa"/>
          </w:tcPr>
          <w:p w14:paraId="42DFF8BC">
            <w:pPr>
              <w:pStyle w:val="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605405" cy="950595"/>
                  <wp:effectExtent l="0" t="0" r="0" b="0"/>
                  <wp:docPr id="6" name="Imag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5735" cy="9509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9234E9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540" w:hRule="atLeast"/>
        </w:trPr>
        <w:tc>
          <w:tcPr>
            <w:tcW w:w="785" w:type="dxa"/>
          </w:tcPr>
          <w:p w14:paraId="032FD16E">
            <w:pPr>
              <w:pStyle w:val="8"/>
              <w:rPr>
                <w:sz w:val="28"/>
              </w:rPr>
            </w:pPr>
            <w:r>
              <w:rPr>
                <w:spacing w:val="-10"/>
                <w:sz w:val="28"/>
              </w:rPr>
              <w:t>2</w:t>
            </w:r>
          </w:p>
        </w:tc>
        <w:tc>
          <w:tcPr>
            <w:tcW w:w="3754" w:type="dxa"/>
          </w:tcPr>
          <w:p w14:paraId="1E7B5036">
            <w:pPr>
              <w:pStyle w:val="8"/>
              <w:rPr>
                <w:sz w:val="28"/>
              </w:rPr>
            </w:pPr>
            <w:r>
              <w:rPr>
                <w:spacing w:val="-2"/>
                <w:sz w:val="28"/>
              </w:rPr>
              <w:t>Лейтенант</w:t>
            </w:r>
          </w:p>
        </w:tc>
        <w:tc>
          <w:tcPr>
            <w:tcW w:w="751" w:type="dxa"/>
          </w:tcPr>
          <w:p w14:paraId="4F9AFA53">
            <w:pPr>
              <w:pStyle w:val="8"/>
              <w:rPr>
                <w:sz w:val="28"/>
              </w:rPr>
            </w:pPr>
            <w:r>
              <w:rPr>
                <w:spacing w:val="-10"/>
                <w:sz w:val="28"/>
              </w:rPr>
              <w:t>Б</w:t>
            </w:r>
          </w:p>
        </w:tc>
        <w:tc>
          <w:tcPr>
            <w:tcW w:w="4447" w:type="dxa"/>
          </w:tcPr>
          <w:p w14:paraId="6FC0064C">
            <w:pPr>
              <w:pStyle w:val="8"/>
              <w:ind w:left="117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667000" cy="972820"/>
                  <wp:effectExtent l="0" t="0" r="0" b="0"/>
                  <wp:docPr id="7" name="Imag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 7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7580" cy="9734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70B10F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82" w:hRule="atLeast"/>
        </w:trPr>
        <w:tc>
          <w:tcPr>
            <w:tcW w:w="785" w:type="dxa"/>
          </w:tcPr>
          <w:p w14:paraId="4CC7D2F9">
            <w:pPr>
              <w:pStyle w:val="8"/>
              <w:spacing w:before="2"/>
              <w:rPr>
                <w:sz w:val="28"/>
              </w:rPr>
            </w:pPr>
            <w:r>
              <w:rPr>
                <w:spacing w:val="-10"/>
                <w:sz w:val="28"/>
              </w:rPr>
              <w:t>3</w:t>
            </w:r>
          </w:p>
        </w:tc>
        <w:tc>
          <w:tcPr>
            <w:tcW w:w="3754" w:type="dxa"/>
          </w:tcPr>
          <w:p w14:paraId="2A937196">
            <w:pPr>
              <w:pStyle w:val="8"/>
              <w:spacing w:before="2"/>
              <w:rPr>
                <w:sz w:val="28"/>
              </w:rPr>
            </w:pPr>
            <w:r>
              <w:rPr>
                <w:spacing w:val="-2"/>
                <w:sz w:val="28"/>
              </w:rPr>
              <w:t>Генерал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армии</w:t>
            </w:r>
          </w:p>
        </w:tc>
        <w:tc>
          <w:tcPr>
            <w:tcW w:w="751" w:type="dxa"/>
          </w:tcPr>
          <w:p w14:paraId="137820D6">
            <w:pPr>
              <w:pStyle w:val="8"/>
              <w:spacing w:before="2"/>
              <w:rPr>
                <w:sz w:val="28"/>
              </w:rPr>
            </w:pPr>
            <w:r>
              <w:rPr>
                <w:spacing w:val="-10"/>
                <w:sz w:val="28"/>
              </w:rPr>
              <w:t>В</w:t>
            </w:r>
          </w:p>
        </w:tc>
        <w:tc>
          <w:tcPr>
            <w:tcW w:w="4447" w:type="dxa"/>
          </w:tcPr>
          <w:p w14:paraId="5295DA05">
            <w:pPr>
              <w:pStyle w:val="8"/>
              <w:ind w:left="10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571750" cy="937260"/>
                  <wp:effectExtent l="0" t="0" r="0" b="0"/>
                  <wp:docPr id="8" name="Imag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2045" cy="937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8C5F0B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97" w:hRule="atLeast"/>
        </w:trPr>
        <w:tc>
          <w:tcPr>
            <w:tcW w:w="785" w:type="dxa"/>
          </w:tcPr>
          <w:p w14:paraId="0DEAC3BB">
            <w:pPr>
              <w:pStyle w:val="8"/>
              <w:rPr>
                <w:sz w:val="28"/>
              </w:rPr>
            </w:pPr>
            <w:r>
              <w:rPr>
                <w:spacing w:val="-10"/>
                <w:sz w:val="28"/>
              </w:rPr>
              <w:t>4</w:t>
            </w:r>
          </w:p>
        </w:tc>
        <w:tc>
          <w:tcPr>
            <w:tcW w:w="3754" w:type="dxa"/>
          </w:tcPr>
          <w:p w14:paraId="5FE1CE59">
            <w:pPr>
              <w:pStyle w:val="8"/>
              <w:rPr>
                <w:sz w:val="28"/>
              </w:rPr>
            </w:pPr>
            <w:r>
              <w:rPr>
                <w:spacing w:val="-5"/>
                <w:sz w:val="28"/>
              </w:rPr>
              <w:t>Генерал-</w:t>
            </w:r>
            <w:r>
              <w:rPr>
                <w:spacing w:val="-2"/>
                <w:sz w:val="28"/>
              </w:rPr>
              <w:t>полковник</w:t>
            </w:r>
          </w:p>
        </w:tc>
        <w:tc>
          <w:tcPr>
            <w:tcW w:w="751" w:type="dxa"/>
          </w:tcPr>
          <w:p w14:paraId="7AF2BE10">
            <w:pPr>
              <w:pStyle w:val="8"/>
              <w:rPr>
                <w:sz w:val="28"/>
              </w:rPr>
            </w:pPr>
            <w:r>
              <w:rPr>
                <w:sz w:val="28"/>
              </w:rPr>
              <mc:AlternateContent>
                <mc:Choice Requires="wpg">
                  <w:drawing>
                    <wp:anchor distT="0" distB="0" distL="0" distR="0" simplePos="0" relativeHeight="251659264" behindDoc="1" locked="0" layoutInCell="1" allowOverlap="1">
                      <wp:simplePos x="0" y="0"/>
                      <wp:positionH relativeFrom="column">
                        <wp:posOffset>545465</wp:posOffset>
                      </wp:positionH>
                      <wp:positionV relativeFrom="paragraph">
                        <wp:posOffset>-635</wp:posOffset>
                      </wp:positionV>
                      <wp:extent cx="2617470" cy="3811905"/>
                      <wp:effectExtent l="0" t="0" r="0" b="0"/>
                      <wp:wrapNone/>
                      <wp:docPr id="9" name="Group 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617470" cy="3811904"/>
                                <a:chOff x="0" y="0"/>
                                <a:chExt cx="2617470" cy="381190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" name="Image 10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17469" cy="191795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" name="Image 11"/>
                                <pic:cNvPicPr/>
                              </pic:nvPicPr>
                              <pic:blipFill>
                                <a:blip r:embed="rId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6" y="1924811"/>
                                  <a:ext cx="2576576" cy="18865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9" o:spid="_x0000_s1026" o:spt="203" style="position:absolute;left:0pt;margin-left:42.95pt;margin-top:-0.05pt;height:300.15pt;width:206.1pt;z-index:-251657216;mso-width-relative:page;mso-height-relative:page;" coordsize="2617470,3811904" o:gfxdata="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">
                      <o:lock v:ext="edit" aspectratio="f"/>
                      <v:shape id="Image 10" o:spid="_x0000_s1026" o:spt="75" type="#_x0000_t75" style="position:absolute;left:0;top:0;height:1917953;width:2617469;" filled="f" o:preferrelative="t" stroked="f" coordsize="21600,21600" o:gfxdata="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CfH4b4A&#10;AADbAAAADwAAAAAAAAABACAAAAAiAAAAZHJzL2Rvd25yZXYueG1sUEsBAhQAFAAAAAgAh07iQDMv&#10;BZ47AAAAOQAAABAAAAAAAAAAAQAgAAAADQEAAGRycy9zaGFwZXhtbC54bWxQSwUGAAAAAAYABgBb&#10;AQAAtwMAAAAA&#10;">
                        <v:fill on="f" focussize="0,0"/>
                        <v:stroke on="f"/>
                        <v:imagedata r:id="rId14" o:title=""/>
                        <o:lock v:ext="edit" aspectratio="f"/>
                      </v:shape>
                      <v:shape id="Image 11" o:spid="_x0000_s1026" o:spt="75" type="#_x0000_t75" style="position:absolute;left:126;top:1924811;height:1886585;width:2576576;" filled="f" o:preferrelative="t" stroked="f" coordsize="21600,21600" o:gfxdata="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N1Wb3ugAAANsA&#10;AAAPAAAAAAAAAAEAIAAAACIAAABkcnMvZG93bnJldi54bWxQSwECFAAUAAAACACHTuJAMy8FnjsA&#10;AAA5AAAAEAAAAAAAAAABACAAAAAJAQAAZHJzL3NoYXBleG1sLnhtbFBLBQYAAAAABgAGAFsBAACz&#10;AwAAAAA=&#10;">
                        <v:fill on="f" focussize="0,0"/>
                        <v:stroke on="f"/>
                        <v:imagedata r:id="rId15" o:title=""/>
                        <o:lock v:ext="edit" aspectratio="f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8"/>
              </w:rPr>
              <w:t>Г</w:t>
            </w:r>
          </w:p>
        </w:tc>
        <w:tc>
          <w:tcPr>
            <w:tcW w:w="4447" w:type="dxa"/>
          </w:tcPr>
          <w:p w14:paraId="39D0DA48">
            <w:pPr>
              <w:pStyle w:val="8"/>
              <w:ind w:left="0"/>
              <w:rPr>
                <w:sz w:val="28"/>
              </w:rPr>
            </w:pPr>
          </w:p>
        </w:tc>
      </w:tr>
      <w:tr w14:paraId="3C22663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514" w:hRule="atLeast"/>
        </w:trPr>
        <w:tc>
          <w:tcPr>
            <w:tcW w:w="785" w:type="dxa"/>
          </w:tcPr>
          <w:p w14:paraId="16C071F9">
            <w:pPr>
              <w:pStyle w:val="8"/>
              <w:rPr>
                <w:sz w:val="28"/>
              </w:rPr>
            </w:pPr>
            <w:r>
              <w:rPr>
                <w:spacing w:val="-10"/>
                <w:sz w:val="28"/>
              </w:rPr>
              <w:t>5</w:t>
            </w:r>
          </w:p>
        </w:tc>
        <w:tc>
          <w:tcPr>
            <w:tcW w:w="3754" w:type="dxa"/>
          </w:tcPr>
          <w:p w14:paraId="5254635B">
            <w:pPr>
              <w:pStyle w:val="8"/>
              <w:rPr>
                <w:sz w:val="28"/>
              </w:rPr>
            </w:pPr>
            <w:r>
              <w:rPr>
                <w:spacing w:val="-4"/>
                <w:sz w:val="28"/>
              </w:rPr>
              <w:t>Генерал-</w:t>
            </w:r>
            <w:r>
              <w:rPr>
                <w:spacing w:val="-2"/>
                <w:sz w:val="28"/>
              </w:rPr>
              <w:t>майор</w:t>
            </w:r>
          </w:p>
        </w:tc>
        <w:tc>
          <w:tcPr>
            <w:tcW w:w="751" w:type="dxa"/>
          </w:tcPr>
          <w:p w14:paraId="363BC632">
            <w:pPr>
              <w:pStyle w:val="8"/>
              <w:rPr>
                <w:sz w:val="28"/>
              </w:rPr>
            </w:pPr>
            <w:r>
              <w:rPr>
                <w:spacing w:val="-10"/>
                <w:sz w:val="28"/>
              </w:rPr>
              <w:t>Д</w:t>
            </w:r>
          </w:p>
        </w:tc>
        <w:tc>
          <w:tcPr>
            <w:tcW w:w="4447" w:type="dxa"/>
          </w:tcPr>
          <w:p w14:paraId="2CBF66FD">
            <w:pPr>
              <w:pStyle w:val="8"/>
              <w:ind w:left="0"/>
              <w:rPr>
                <w:sz w:val="28"/>
              </w:rPr>
            </w:pPr>
          </w:p>
        </w:tc>
      </w:tr>
      <w:tr w14:paraId="5EDD7E9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80" w:hRule="atLeast"/>
        </w:trPr>
        <w:tc>
          <w:tcPr>
            <w:tcW w:w="785" w:type="dxa"/>
          </w:tcPr>
          <w:p w14:paraId="51918806">
            <w:pPr>
              <w:pStyle w:val="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  <w:tc>
          <w:tcPr>
            <w:tcW w:w="3754" w:type="dxa"/>
          </w:tcPr>
          <w:p w14:paraId="70688499">
            <w:pPr>
              <w:pStyle w:val="8"/>
              <w:rPr>
                <w:sz w:val="28"/>
              </w:rPr>
            </w:pPr>
            <w:r>
              <w:rPr>
                <w:sz w:val="28"/>
              </w:rPr>
              <w:t>Старший</w:t>
            </w:r>
            <w:r>
              <w:rPr>
                <w:spacing w:val="-2"/>
                <w:sz w:val="28"/>
              </w:rPr>
              <w:t xml:space="preserve"> лейтенант</w:t>
            </w:r>
          </w:p>
        </w:tc>
        <w:tc>
          <w:tcPr>
            <w:tcW w:w="751" w:type="dxa"/>
          </w:tcPr>
          <w:p w14:paraId="25463CF6">
            <w:pPr>
              <w:pStyle w:val="8"/>
              <w:rPr>
                <w:sz w:val="28"/>
              </w:rPr>
            </w:pPr>
            <w:r>
              <w:rPr>
                <w:spacing w:val="-10"/>
                <w:sz w:val="28"/>
              </w:rPr>
              <w:t>Е</w:t>
            </w:r>
          </w:p>
        </w:tc>
        <w:tc>
          <w:tcPr>
            <w:tcW w:w="4447" w:type="dxa"/>
          </w:tcPr>
          <w:p w14:paraId="00502A53">
            <w:pPr>
              <w:pStyle w:val="8"/>
              <w:ind w:left="0"/>
              <w:rPr>
                <w:sz w:val="28"/>
              </w:rPr>
            </w:pPr>
          </w:p>
        </w:tc>
      </w:tr>
      <w:tr w14:paraId="69EEEF3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83" w:hRule="atLeast"/>
        </w:trPr>
        <w:tc>
          <w:tcPr>
            <w:tcW w:w="785" w:type="dxa"/>
          </w:tcPr>
          <w:p w14:paraId="418EBFAE">
            <w:pPr>
              <w:pStyle w:val="8"/>
              <w:rPr>
                <w:sz w:val="28"/>
              </w:rPr>
            </w:pPr>
            <w:r>
              <w:rPr>
                <w:spacing w:val="-10"/>
                <w:sz w:val="28"/>
              </w:rPr>
              <w:t>7</w:t>
            </w:r>
          </w:p>
        </w:tc>
        <w:tc>
          <w:tcPr>
            <w:tcW w:w="3754" w:type="dxa"/>
          </w:tcPr>
          <w:p w14:paraId="0C2D330C">
            <w:pPr>
              <w:pStyle w:val="8"/>
              <w:rPr>
                <w:sz w:val="28"/>
              </w:rPr>
            </w:pPr>
            <w:r>
              <w:rPr>
                <w:spacing w:val="-4"/>
                <w:sz w:val="28"/>
              </w:rPr>
              <w:t>Генерал-</w:t>
            </w:r>
            <w:r>
              <w:rPr>
                <w:spacing w:val="-2"/>
                <w:sz w:val="28"/>
              </w:rPr>
              <w:t>лейтенант</w:t>
            </w:r>
          </w:p>
        </w:tc>
        <w:tc>
          <w:tcPr>
            <w:tcW w:w="751" w:type="dxa"/>
          </w:tcPr>
          <w:p w14:paraId="7985FDE6">
            <w:pPr>
              <w:pStyle w:val="8"/>
              <w:rPr>
                <w:sz w:val="28"/>
              </w:rPr>
            </w:pPr>
            <w:r>
              <w:rPr>
                <w:spacing w:val="-10"/>
                <w:sz w:val="28"/>
              </w:rPr>
              <w:t>Ж</w:t>
            </w:r>
          </w:p>
        </w:tc>
        <w:tc>
          <w:tcPr>
            <w:tcW w:w="4447" w:type="dxa"/>
          </w:tcPr>
          <w:p w14:paraId="2CEA4972">
            <w:pPr>
              <w:pStyle w:val="8"/>
              <w:ind w:left="0"/>
              <w:rPr>
                <w:sz w:val="28"/>
              </w:rPr>
            </w:pPr>
          </w:p>
        </w:tc>
      </w:tr>
    </w:tbl>
    <w:p w14:paraId="650AB408"/>
    <w:sectPr>
      <w:pgSz w:w="11910" w:h="16840"/>
      <w:pgMar w:top="640" w:right="708" w:bottom="280" w:left="708" w:header="720" w:footer="72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43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0002AFF" w:usb1="C000247B" w:usb2="00000009" w:usb3="00000000" w:csb0="200001FF" w:csb1="00000000"/>
  </w:font>
  <w:font w:name="Calibri">
    <w:panose1 w:val="020F0502020204030204"/>
    <w:charset w:val="86"/>
    <w:family w:val="swiss"/>
    <w:pitch w:val="default"/>
    <w:sig w:usb0="E0002A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AFF" w:usb1="C000247B" w:usb2="00000009" w:usb3="00000000" w:csb0="2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F092B84"/>
    <w:multiLevelType w:val="multilevel"/>
    <w:tmpl w:val="CF092B84"/>
    <w:lvl w:ilvl="0" w:tentative="0">
      <w:start w:val="1"/>
      <w:numFmt w:val="decimal"/>
      <w:lvlText w:val="%1."/>
      <w:lvlJc w:val="left"/>
      <w:pPr>
        <w:ind w:left="652" w:hanging="281"/>
        <w:jc w:val="right"/>
      </w:pPr>
      <w:rPr>
        <w:rFonts w:hint="default" w:ascii="Times New Roman" w:hAnsi="Times New Roman" w:eastAsia="Times New Roman" w:cs="Times New Roman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1643" w:hanging="281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2626" w:hanging="281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3609" w:hanging="281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4592" w:hanging="281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5575" w:hanging="281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6558" w:hanging="281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7541" w:hanging="281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8524" w:hanging="281"/>
      </w:pPr>
      <w:rPr>
        <w:rFonts w:hint="default"/>
        <w:lang w:val="ru-RU" w:eastAsia="en-US" w:bidi="ar-SA"/>
      </w:rPr>
    </w:lvl>
  </w:abstractNum>
  <w:abstractNum w:abstractNumId="1">
    <w:nsid w:val="0053208E"/>
    <w:multiLevelType w:val="multilevel"/>
    <w:tmpl w:val="0053208E"/>
    <w:lvl w:ilvl="0" w:tentative="0">
      <w:start w:val="1"/>
      <w:numFmt w:val="decimal"/>
      <w:lvlText w:val="%1."/>
      <w:lvlJc w:val="left"/>
      <w:pPr>
        <w:ind w:left="655" w:hanging="361"/>
        <w:jc w:val="right"/>
      </w:pPr>
      <w:rPr>
        <w:rFonts w:hint="default"/>
        <w:spacing w:val="0"/>
        <w:w w:val="96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1643" w:hanging="361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2626" w:hanging="361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3609" w:hanging="361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4592" w:hanging="361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5575" w:hanging="361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6558" w:hanging="361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7541" w:hanging="361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8524" w:hanging="361"/>
      </w:pPr>
      <w:rPr>
        <w:rFonts w:hint="default"/>
        <w:lang w:val="ru-RU" w:eastAsia="en-US" w:bidi="ar-SA"/>
      </w:rPr>
    </w:lvl>
  </w:abstractNum>
  <w:abstractNum w:abstractNumId="2">
    <w:nsid w:val="59ADCABA"/>
    <w:multiLevelType w:val="multilevel"/>
    <w:tmpl w:val="59ADCABA"/>
    <w:lvl w:ilvl="0" w:tentative="0">
      <w:start w:val="0"/>
      <w:numFmt w:val="bullet"/>
      <w:lvlText w:val="–"/>
      <w:lvlJc w:val="left"/>
      <w:pPr>
        <w:ind w:left="692" w:hanging="212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1679" w:hanging="212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2658" w:hanging="212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3637" w:hanging="212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4616" w:hanging="212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5595" w:hanging="212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6574" w:hanging="212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7553" w:hanging="212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8532" w:hanging="212"/>
      </w:pPr>
      <w:rPr>
        <w:rFonts w:hint="default"/>
        <w:lang w:val="ru-RU" w:eastAsia="en-US" w:bidi="ar-SA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5"/>
  <w:documentProtection w:enforcement="0"/>
  <w:defaultTabStop w:val="720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lTrailSpace/>
    <w:shapeLayoutLikeWW8/>
    <w:compatSetting w:name="compatibilityMode" w:uri="http://schemas.microsoft.com/office/word" w:val="14"/>
  </w:compat>
  <w:rsids>
    <w:rsidRoot w:val="00000000"/>
    <w:rsid w:val="0C5D2BF4"/>
    <w:rsid w:val="10DD6DD5"/>
    <w:rsid w:val="65941B36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qFormat="1" w:unhideWhenUsed="0" w:uiPriority="1" w:semiHidden="0" w:name="List Paragraph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Times New Roman" w:hAnsi="Times New Roman" w:eastAsia="Times New Roman" w:cs="Times New Roman"/>
      <w:sz w:val="22"/>
      <w:szCs w:val="22"/>
      <w:lang w:val="ru-RU" w:eastAsia="en-US" w:bidi="ar-SA"/>
    </w:rPr>
  </w:style>
  <w:style w:type="paragraph" w:styleId="2">
    <w:name w:val="heading 1"/>
    <w:basedOn w:val="1"/>
    <w:qFormat/>
    <w:uiPriority w:val="1"/>
    <w:pPr>
      <w:ind w:left="732" w:hanging="361"/>
      <w:outlineLvl w:val="1"/>
    </w:pPr>
    <w:rPr>
      <w:rFonts w:ascii="Times New Roman" w:hAnsi="Times New Roman" w:eastAsia="Times New Roman" w:cs="Times New Roman"/>
      <w:b/>
      <w:bCs/>
      <w:sz w:val="28"/>
      <w:szCs w:val="28"/>
      <w:lang w:val="ru-RU" w:eastAsia="en-US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"/>
    <w:basedOn w:val="1"/>
    <w:qFormat/>
    <w:uiPriority w:val="1"/>
    <w:pPr>
      <w:ind w:left="732"/>
    </w:pPr>
    <w:rPr>
      <w:rFonts w:ascii="Times New Roman" w:hAnsi="Times New Roman" w:eastAsia="Times New Roman" w:cs="Times New Roman"/>
      <w:sz w:val="28"/>
      <w:szCs w:val="28"/>
      <w:lang w:val="ru-RU" w:eastAsia="en-US" w:bidi="ar-SA"/>
    </w:rPr>
  </w:style>
  <w:style w:type="table" w:customStyle="1" w:styleId="6">
    <w:name w:val="Table Normal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7">
    <w:name w:val="List Paragraph"/>
    <w:basedOn w:val="1"/>
    <w:qFormat/>
    <w:uiPriority w:val="1"/>
    <w:pPr>
      <w:ind w:left="732" w:hanging="361"/>
    </w:pPr>
    <w:rPr>
      <w:rFonts w:ascii="Times New Roman" w:hAnsi="Times New Roman" w:eastAsia="Times New Roman" w:cs="Times New Roman"/>
      <w:lang w:val="ru-RU" w:eastAsia="en-US" w:bidi="ar-SA"/>
    </w:rPr>
  </w:style>
  <w:style w:type="paragraph" w:customStyle="1" w:styleId="8">
    <w:name w:val="Table Paragraph"/>
    <w:basedOn w:val="1"/>
    <w:qFormat/>
    <w:uiPriority w:val="1"/>
    <w:pPr>
      <w:ind w:left="107"/>
    </w:pPr>
    <w:rPr>
      <w:rFonts w:ascii="Times New Roman" w:hAnsi="Times New Roman" w:eastAsia="Times New Roman" w:cs="Times New Roman"/>
      <w:lang w:val="ru-RU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numbering" Target="numbering.xml"/><Relationship Id="rId16" Type="http://schemas.openxmlformats.org/officeDocument/2006/relationships/customXml" Target="../customXml/item1.xml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TotalTime>0</TotalTime>
  <ScaleCrop>false</ScaleCrop>
  <LinksUpToDate>false</LinksUpToDate>
  <Application>WPS Office_12.2.0.22549_F1E327BC-269C-435d-A152-05C5408002CA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2025-09-15T07:55:00Z</dcterms:created>
  <dc:creator>User</dc:creator>
  <cp:lastModifiedBy>User</cp:lastModifiedBy>
  <dcterms:modified xsi:type="dcterms:W3CDTF">2025-09-15T11:10:58Z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2024-10-24T00:00:00Z</vt:filetime>
  </property>
  <property fmtid="{D5CDD505-2E9C-101B-9397-08002B2CF9AE}" pid="3" name="Creator">
    <vt:lpwstr>Microsoft® Word for Microsoft 365</vt:lpwstr>
  </property>
  <property fmtid="{D5CDD505-2E9C-101B-9397-08002B2CF9AE}" pid="4" name="LastSaved">
    <vt:filetime>2025-09-15T00:00:00Z</vt:filetime>
  </property>
  <property fmtid="{D5CDD505-2E9C-101B-9397-08002B2CF9AE}" pid="5" name="Producer">
    <vt:lpwstr>Microsoft® Word for Microsoft 365</vt:lpwstr>
  </property>
  <property fmtid="{D5CDD505-2E9C-101B-9397-08002B2CF9AE}" pid="6" name="KSOProductBuildVer">
    <vt:lpwstr>1049-12.2.0.22549</vt:lpwstr>
  </property>
  <property fmtid="{D5CDD505-2E9C-101B-9397-08002B2CF9AE}" pid="7" name="ICV">
    <vt:lpwstr>9BB0E4B298244E64B36973C7FD06D759_13</vt:lpwstr>
  </property>
</Properties>
</file>